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Николай Левашов. Встреча с читателями 8 октября 2011 г. Стенограмма записи</w:t>
      </w:r>
    </w:p>
    <w:p>
      <w:r>
        <w:drawing>
          <wp:inline xmlns:a="http://schemas.openxmlformats.org/drawingml/2006/main" xmlns:pic="http://schemas.openxmlformats.org/drawingml/2006/picture">
            <wp:extent cx="5486400" cy="2973586"/>
            <wp:docPr id="1" name="Picture 1"/>
            <wp:cNvGraphicFramePr>
              <a:graphicFrameLocks noChangeAspect="1"/>
            </wp:cNvGraphicFramePr>
            <a:graphic>
              <a:graphicData uri="http://schemas.openxmlformats.org/drawingml/2006/picture">
                <pic:pic>
                  <pic:nvPicPr>
                    <pic:cNvPr id="0" name="image.jpg"/>
                    <pic:cNvPicPr/>
                  </pic:nvPicPr>
                  <pic:blipFill>
                    <a:blip r:embed="rId9"/>
                    <a:stretch>
                      <a:fillRect/>
                    </a:stretch>
                  </pic:blipFill>
                  <pic:spPr>
                    <a:xfrm>
                      <a:off x="0" y="0"/>
                      <a:ext cx="5486400" cy="2973586"/>
                    </a:xfrm>
                    <a:prstGeom prst="rect"/>
                  </pic:spPr>
                </pic:pic>
              </a:graphicData>
            </a:graphic>
          </wp:inline>
        </w:drawing>
      </w:r>
    </w:p>
    <w:p>
      <w:r>
        <w:rPr>
          <w:b/>
          <w:i/>
        </w:rPr>
        <w:t>Для полноценного понимания посмотрите видео встречи!</w:t>
      </w:r>
      <w:r>
        <w:rPr>
          <w:i/>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r>
        <w:rPr>
          <w:i/>
        </w:rPr>
        <w:t xml:space="preserve">Все стенограммы встреч </w:t>
      </w:r>
      <w:r>
        <w:rPr>
          <w:b/>
          <w:i/>
        </w:rPr>
        <w:t xml:space="preserve">на сайте </w:t>
      </w:r>
      <w:r>
        <w:t>www.levashov-text.ru</w:t>
      </w:r>
    </w:p>
    <w:p>
      <w:r>
        <w:rPr>
          <w:b/>
          <w:i w:val="0"/>
        </w:rPr>
        <w:t>Вступительное слово Николая Викторовича Левашова</w:t>
      </w:r>
    </w:p>
    <w:p>
      <w:r>
        <w:rPr>
          <w:b w:val="0"/>
          <w:i w:val="0"/>
        </w:rPr>
        <w:t>Добрый день всем, кто сегодня пришёл. Надеюсь, потрачено время будет не зря. Постараюсь осветить по максимуму вопросы, которые вы будете поднимать в своих записках. Надеюсь, это поможет вам хотя бы понять то, что вы хотите знать. Конечно, чаще всего записок бывает больше, чем времени, отпущенного на встречу. Но всё равно постараюсь ответить на максимум из того, что возможно.</w:t>
      </w:r>
    </w:p>
    <w:p>
      <w:r>
        <w:rPr>
          <w:b w:val="0"/>
          <w:i w:val="0"/>
        </w:rPr>
        <w:t>Как я всегда начинал обычно о том, что происходит со скачиванием книг. Книги продаются, издательство «Митраков» пока занимается этим, но большая часть книг уходит, конечно, через интернет. Так что за этим не угнаться никому. На данный момент уже скачано 2 миллиона 554 тысячи 425 книг, это только как я говорил только с двух сайтов, на которых имеется счётчик. А с других сайтов, которых десятки, где размещены мои книги, этой информации нет. Так же о том, что две книги попали под запрет. Вы знаете, «Россия в кривых зеркалах». Но мы продолжаем бороться, и думаю всё-таки удастся освободить от псевдоэкстремистского содержания, как они написали к книжке, тогда книга вернётся. И тогда число скачанных книг будет ещё больше. Но, тем не менее, скачивание говорит о том, что люди по-прежнему интересуются, читают. Значит, эти книги резонируют с состоянием людей и они нужны людям, это меня радует. И ещё следующее, тот же самый мой сайт на данный момент, вчера смотрел, было 3 миллиона 805 тысяч с лишним. То есть, за 9 месяцев этого года посетили сайт 1 миллион 805 тысяч, геометрическая прогрессия идёт посещения сайта. Первый миллион, я говорил, посещений было за 5 лет, потом второй миллион занял 1 год, и вот сейчас ещё три месяца осталось до конца года уже миллион 800 с лишним, то есть будет за 2 миллиона с лишним за один год. Как видите, всё больше и больше.</w:t>
      </w:r>
    </w:p>
    <w:p>
      <w:r>
        <w:rPr>
          <w:b w:val="0"/>
          <w:i w:val="0"/>
        </w:rPr>
        <w:t>А если учесть, что у нас существуют ещё другие сайты наши и Движения и сайт Советник, то есть 4 основных сайта, посещения людей более 700 тысяч человек в месяц. Это уже серьёзные цифры говорят о том, что резонанс всё больше и больше, и это, конечно, очень многим не нравится. На участников Движения началась уже «охота на ведьм», как раньше называлось. Потому что, хотя людей не так уж много, чуть больше тысячи, но их боятся больше, чем всех говорунов, которые говорят и ни черта не делают. Потому что то, что делает участник Движения, оно вроде кажется незаметное, но оно эффективное. Проводят пикеты, разъяснительную работу, раздают листовки, и люди начинают понимать. И вот понимание страшнее всего паразитам, которые пытаются удержаться у власти, которые паразитируют на шее всех нас вместе взятых, всего народа. И самое главное, что это я бы назвал раковой опухолью, потому что рак жиреет и жиреет, а человек, на котором рак находится, всё хиреет и хиреет. И наступает момент, когда рак убивает человека и погибает сам тоже, потому что раковая опухоль без хозяина жить не может. Так вот то, что наблюдаем, социальные паразиты делают то же самое с нашей страной. Её истощают, уничтожают, людей уничтожают, но не понимают, что уничтожив народы и страну, они сами погибнут тоже. То есть у них нет мозгов, как и у раковой опухоли нет мозгов, так и у них тоже нет мозгов в этом плане. И поэтому от наших действий сейчас зависит, будут ли жить наши дети и внуки или уже не будут.</w:t>
      </w:r>
    </w:p>
    <w:p>
      <w:r>
        <w:rPr>
          <w:b w:val="0"/>
          <w:i w:val="0"/>
        </w:rPr>
        <w:t>Я уже говорил не раз о том, что изменились методы войны, и вроде не заметно, вроде и не война. Но, извините, если человек умирает не от того, что ему глотку перерезают или пулю в висок кто-то пускает, а от болезней, что искусственно насаждаются или от еды, которую он ест и становится стерильный, то от этого не лучше. То есть уничтожение может быть косвенное, и оно ничуть не меньше, чем прямое уничтожение, когда все видят, все слышат и все понимают. А вот на таком скрытом, закамуфлированном уничтожении и геноциде очень хорошо играют паразиты. Когда у меня брали интервью по поводу разных типов геноцида, я упоминал насчёт тех же самых ГМО, о том, что они делают. Так вот, журналист потом покопался, надо отдать должное за хорошую работу, нашёл исследования, что врачи провели эксперимент. Взяли тысячи семей безплодных, и в течение нескольких месяцев, двух или трёх, они ели здоровую пищу, и подвижность сперматозоидов у мужчин возросла в 2-3 раза. То есть человек просто ел здоровую пищу, и в принципе безплодие исчезло. А если человек ест постоянно здоровую пищу, то безплодие вообще невозможно, мужское имеется в виду. Не говоря уже о женском безплодии. Вот сейчас очень навязывается якобы предохранение женщин, девочек от рака шейки матки, слышали такое? Прививки, прижигание и тому подобное. В большинстве случаев это приведёт к стерильности девушек, что, думаю, совсем не лучший вариант. Поэтому здесь такая ситуация, что под видом заботы….</w:t>
      </w:r>
    </w:p>
    <w:p>
      <w:r>
        <w:rPr>
          <w:b w:val="0"/>
          <w:i w:val="0"/>
        </w:rPr>
        <w:t>В каком-то фильме, кажется, «Освобождение», был момент, когда в концлагере нацист один давал детям конфетки с ядом, помните? Не важно, в каком фильме, но суть в том, что якобы добренький дяденька даёт конфетку с ядом ребёнку. И ребёнок, ничего не подозревая, съедает конфетку и, естественно, умирает. Вот примерно такой вариант происходит сейчас в нашей стране. Коренные народы</w:t>
      </w:r>
    </w:p>
    <w:p>
      <w:r>
        <w:rPr>
          <w:b w:val="0"/>
          <w:i w:val="0"/>
        </w:rPr>
        <w:t>России, и их не мало, уничтожаются. И таким образом пытаются освободить территорию от нас с вами. Это связано с тем, что есть предсказание Эдгара Кейси, согласно которому Россия должна быть мировым лидером, уже начинается процесс, и уйдёт далеко от всех и вся, и так далее. Но они подумали, что Россия это только территория, не понимая, что дело не в территории, а в тех народах, которые на этой территории живут. И именно народы, коренные народы, и русский народ, как говорится, основополагающий народ, потому что пока ещё подавляющее население продолжает быть в России, в Российской Федерации, русскими.</w:t>
      </w:r>
    </w:p>
    <w:p>
      <w:r>
        <w:rPr>
          <w:b w:val="0"/>
          <w:i w:val="0"/>
        </w:rPr>
        <w:t>Именно эти коренные народы и способны сотворить то чудо, чтобы Россия превратилась в чудо, стала лидером мира и спасла весь мир очередной раз. Но спасать крокодилов не всегда нужно, правильно? Поэтому нужно спасать тех, как наши предки говорили – «помогать тем, кто достоин помощи, и уважать тех, кто достоин уважения, любить тех, кто достоин любви». Поэтому мы должны уже, научившись на ошибках наших предков, всё-таки делать выводы и не наступать на одни и те же грабли тысячи раз.</w:t>
      </w:r>
    </w:p>
    <w:p>
      <w:r>
        <w:rPr>
          <w:b w:val="0"/>
          <w:i w:val="0"/>
        </w:rPr>
        <w:t>Что происходит, посмотрите, продолжают кричать о том, сколько было уничтожено евреев во Второй Мировой войне в том же Советском Союзе. Недавно был опятьтаки разговор о 150 тысячах уничтоженных в Бабьем Яру. А почему не говорят о 30 миллионах уничтоженных, большинство которых были по национальности русскими, украинцами и белорусами? Понимаете, получается 30 миллионов – это пустяк, да? Но 150 тысяч уничтоженных – это катастрофа. А когда погибло 2 миллиона солдат в том же самом Харьковском котле из-за безграмотности в военном деле «гениального полководца» Жукова вместе с Хрущёвым, они были безграмотные в военном деле, между прочим, это пустяки. Поляки кричат о том, что когда поляки подняли восстание в Варшаве, русские войска стояли и смотрели, как перебивают поляков. Извините, сколько поляков погибло в восстании? Я не знаю точно, но сколько? 20-30 тысяч? Плохо, никто не говорит. Во-первых, восстание поляки подняли по приказу правительства в изгнании, которое сидело в Лондоне, совершенно не согласовав с нашими войсками. И наши войска вынуждены были начать операцию, не полностью подготовив. И положили под Варшавой 600 тысяч человек. 600 тысяч наших парней легли, потому что, какието идиоты из лондонского правительства польского решили сказать, что «мы хозяева ситуации». 30 тысяч поляков полегло – это преступление, а 600 тысяч парней наших легло костьми там, чтобы спасти тех же самых поляков от уничтожения Варшавы, это, конечно, ничего. Понимаете, когда такие вещи наблюдаешь….</w:t>
      </w:r>
    </w:p>
    <w:p>
      <w:r>
        <w:rPr>
          <w:b w:val="0"/>
          <w:i w:val="0"/>
        </w:rPr>
        <w:t>Вот у меня, например, с детства было чувство несправедливости, всегда возмущался несправедливости, у меня просто возникает негодование по такому безчинству. И что самое смешное, вот мы сидим здесь, и кто-то что-то сказал в протест? «Как же так, чёрт возьми, о каких там 6 миллионах евреев уничтоженных, если за всё время Второй Мировой войны их погибло 250 тысяч», кто-то сказал? И это не клевета, это плохо, никто не говорит, что хорошо, но не 6 миллионов. И книга есть, как я уже говорил, «6 миллионов потеряны и найдены» Ричарда Харвуда. Это канадский исследователь, 6 или 8 лет судебный процесс был против него. И он в суде доказал, что информация в его книге совершенно абсолютно объективна, и на открытых источниках, то есть никаких искажений. И согласно данным всего погибло 250 тысяч, это плохо, но не 6 миллионов, которые взяты были из Торы. В первый я нашёл эту информацию в публикации о 6 миллионах погибших евреев во Второй Мировой войне, только была тогда не Вторая, а Первая. Публикация появилась в газете 19 декабря 1919 года в «джюишнспеп», это еврейская газета в Нью-Йорке. В 19 году печатали 6 миллионов, тогда это не прошло, зато в 47 году всё прошло, и до сих пор все об этом говорят. А то, что 30 миллионов полегло наших, а сколько сейчас уничтожается? Об этом ни одного слова, как будто жители этой страны не люди. С их позиции это, конечно, гои, это вообще хуже животного. Почему эти взбесились на книгу? Потому, что я приводил в книге без искажения реальные тексты той же самой Торы, без одного слова искажения. И более супер нацистского мировоззрения, чем сионизм, не существует в мире. То, что социал-демократы, национал-социал-демократы в Германии придумали – это детский лепет по сравнению с тем, что написано в Торе, и это система мировоззрения. И моя книга на самом деле была антиэкстремистской и антисионистской, потому что в ней я разоблачал супернацизм, который изложен в этой книге, и эта книга является чем? Фундаментом для мировоззрения целого народа, который дурачат так же как всех остальных. Но им очень нравится, когда их дурачат, потому что им дают преимущества перед всеми остальными, что они избранные. И вот то, что люди боятся даже заикнуться. Извините, русских парней убивают – это бытовые драки, да? Стоит только русским ребятам дать отпор – это проявление шовинизма, национализма и так далее, не так ли? Извините, с моей точки зрения, мне не важно, кто убийца, какой национальности. Убийца должен быть наказан. Какая у него национальность – не имеет значение. А получаются двойные, тройные, десятерные стандарты. Сколько нас будут гнобить и превращать в скотину, зависит не только от них, но и от нас. Это не значит, что я вам говорю типа на баррикады и так далее. Нельзя никогда допустить, чтобы это случилось, потому что этого ждут. А вот именно действиями, сознательными действиями людей мы можем остановить паразитов, потому что паразиты сосут кровь. Когда комар на вас садится, что вы сделаете? Механически, даже не думая, «оп», и комара нема, правильно? А если говорить: «Комарчик, пожалуйста, ну не соси мою кровь, а вот тут ещё один сел, ты тоже не соси, а вот тысяча села, ой, какие вы, нельзя же, я ж помру», да? И что будет? Улетят?</w:t>
      </w:r>
    </w:p>
    <w:p>
      <w:r>
        <w:rPr>
          <w:b w:val="0"/>
          <w:i w:val="0"/>
        </w:rPr>
        <w:t>А вот что и происходит со страной. Сидят паразиты, и не только иудеи, социальные паразиты всех мастей и национальностей и народов. Сейчас русские паразиты ничуть не лучше еврейских, а иногда и хуже. Так сидят эти паразиты, сосут кровь, потому что мы это позволяем делать. И опять-таки, не нужно никого по морде бить, как говорят, не нужно баррикады строить, а нужно просто перестать дрожать и встать с колен, только всего. Потому что, все стоят на коленях и считают, что меня не трогают, и ничего не будет, а вот когда придёт трогать – уже поздно. Самое интересное, когда других трогают, думают – «хорошо, что меня не тронули». А когда человека самого трогают, то «помогите, спасите». Но почему-то мало кто приходит на помощь, а почему? Потому что, все остальные в душе стали ра-ба-ми. Нравится нам или нет, стали рабами. Потому что человеческое достоинство нельзя ронять никому. Можно потерять свободу, но не потерять честь, совесть и достоинство. В тюрьме можно быть свободным и можно быть рабом на свободе. А кем вы будете – рабом на свободе или свободным в тюрьме, зависит не от кого-то, а только от вас самих. Именно этого и боятся, когда человек перестанет быть рабом, «комары» перестанут сидеть, и большие и маленькие.</w:t>
      </w:r>
    </w:p>
    <w:p>
      <w:r>
        <w:rPr>
          <w:b w:val="0"/>
          <w:i w:val="0"/>
        </w:rPr>
        <w:t>И поэтому нам с вами нужно бороться с этим, чем? Знанием! Скажете: «Вот идиотская позиция – борьба и знания?» А дело в том, что сейчас существует мировоззрение, которое навязали, которое превращает человека в раба. И вот пока это мировоззрение существует и доминирует в сознании человека, он никогда не станет свободным. Если люди многие этого не понимают, то паразиты прекрасно понимают. Поэтому они и кинулись на книги, и пытаются всё задавить, потому что люди пишут, что просто прочитав книгу, перестают пить, курить, наркотики, изменяют свой образ жизни, и внешне меняются кардинально, понимают, что они делали не так, пытаются изменить то, что было сделано не правильно, и действуют по жизни правильно. Видите, от простого прочтения книги. Казалось бы, что такое книжка? Бумажка, на которой что-то нашлёпано, да? Или на экране что-то. Так оно страшнее всех рук, потому что важно паразитам не допустить, чтобы у людей было нормальное мировоззрение. Чтобы они понимали, что есть что, какая есть ценность, чтобы они стали людьми, а не рабами, стоящими на коленях. Вот когда люди это принимают, когда у них это происходит, меняются, они становятся свободными, и уже ничто, даже смерть не сможет их сделать рабами.</w:t>
      </w:r>
    </w:p>
    <w:p>
      <w:r>
        <w:rPr>
          <w:b w:val="0"/>
          <w:i w:val="0"/>
        </w:rPr>
        <w:t>Наши предки, для них было не страшно умереть, между прочим, хотя я не говорю, что нужно умирать, идти и умирать, на амбразуру грудью бросаться, нет. Но для них было страшно не умереть, а страшно потерять свою честь и совесть. А вот скажите, много сейчас слышите с экранов понятия честь, совесть? О, вообще не слышно. А что, разве таких понятий нет или не было? По крайней мере, в наших народах это генетически сидит у большинства. Выродки есть везде, к сожалению, нравится нам, не нравится, в любом народе и любой нации есть выродки. Но мы должны ориентироваться не на выродков, а на тех здоровых, по крайней мере, у коренных народов России, вот здоровое ядро гораздо больше доминирует по сравнению с этими выродками. Так вот, нам нужно ориентироваться, и люди, которые здоровые, чтобы они наконец-то поняли, сняли с себя пелену, и вот тогда действительно стали свободные.</w:t>
      </w:r>
    </w:p>
    <w:p>
      <w:r>
        <w:rPr>
          <w:b w:val="0"/>
          <w:i w:val="0"/>
        </w:rPr>
        <w:t>А свободных людей рабами сделать нельзя. Можно убить одного, двух, десять, тысячу, но всех не убьёшь. На это и рассчитано, что они пытаются там расправиться с кем-то, и все остальные тут же: «Вот высунулся, прихлопнули, вот если я полезу, то же самое будет». Да, если это будет один, два, три, с ними могут расправиться, если получится, скажем так. Но если все будут отстаивать своё человеческое достоинство, и все будут жить по чести и совести, то с моей точки зрения это будет невозможно. Потому что паразиты, что? Комар что сосёт? Кровь. Если крови не будет, что с комаром станет? Сдохнет. Поэтому для того, чтобы паразитировать, паразитам нужно хозяин, носитель, так сказать, из которого можно сосать кровь, ну или народ, нация, народы, из которых можно высасывать кровь. Вот пока народы позволять будут, чтобы у них сосали, а нужно как с комарами расправиться, прихлопнуть, а не каким-то революционным путём. Революции вы знаете, кем создавались, мы наблюдаем, что сейчас происходит, революции организуются и делаются этими же паразитами. И ничего хорошего ни одна революция ещё не принесла никому. А важно именно чтобы было правильное мировоззрение, чтобы человек понимал всю степень ответственности за каждое своё действие. Никто не говорил, что человека ограничивают действия, но человек должен знать, что если он будет действовать так-то, так-то, он получит за это вот это, вот это. И не потому, что к нему кто-то придёт, наручники на руки наденет или в суд притащит. Самим фактом действия человек получает наказание, и это не господь-бог, ни какой-то судья, это законы природы.</w:t>
      </w:r>
    </w:p>
    <w:p>
      <w:r>
        <w:rPr>
          <w:b w:val="0"/>
          <w:i w:val="0"/>
        </w:rPr>
        <w:t>Если человек будет понимать законы природы, знать, что это реально, что за этим последует, большинство людей, даже если бы они хотели бы, они десять раз подумают, делать им это или нет. Потому что ни один человек не враг самому себе, за исключением полных отморозков, правильно? Но на них ориентироваться, думаю, не стоит, их не много. Поэтому именно с этой позиции мы должны смотреть. Пока люди будут поражены этой паразитической системой мировоззренческой, трудно будет что-то сделать. И вот только когда человек начинает чувствовать себя человеком, как пишут – «наконец-таки я могу гордиться своей Родиной, что я являюсь представителем такого народа»….. И могу сказать, пишут мне не только русы по национальности, пишут очень многие люди коренных народов России. Именно почему-то все они реагируют на информацию книги очень даже положительно, потому что она им возвращает гордость за самих себя, за ту страну, в которой они живут и которую создали наши предки. Забавно? В том-то и дело, что когда человек становится свободным, он начинает освобождаться и от страха перед паразитами, которые сидят, потому что они паразитируют, пока их умоляют – «не соси мою кровь». Вот так.</w:t>
      </w:r>
    </w:p>
    <w:p>
      <w:r>
        <w:rPr>
          <w:b w:val="0"/>
          <w:i w:val="0"/>
        </w:rPr>
        <w:t>Теперь перейдём к вопросам. Уже поступили вопросы из зала. Тут и вопросы из интернета, которые прислали. Но я буду предпочтение отдавать вопросам из зала, потому что вы всё-таки приехали сюда, нашли время, и поэтому в первую очередь вопросы, исходящие от вас.</w:t>
      </w:r>
    </w:p>
    <w:p>
      <w:r>
        <w:rPr>
          <w:b/>
          <w:i w:val="0"/>
        </w:rPr>
        <w:t>ВОПРОСЫ И ОТВЕТЫ</w:t>
      </w:r>
    </w:p>
    <w:p>
      <w:r>
        <w:rPr>
          <w:b/>
          <w:i w:val="0"/>
        </w:rPr>
        <w:t>36.1.ВОПРОС:</w:t>
      </w:r>
      <w:r>
        <w:rPr>
          <w:b/>
          <w:i w:val="0"/>
        </w:rPr>
        <w:t xml:space="preserve"> Какое влияние на здоровье и общее развитие человека оказывает жизнь на высоких этажах современных домов, 10, 16 и выше?</w:t>
      </w:r>
    </w:p>
    <w:p>
      <w:r>
        <w:rPr>
          <w:b/>
          <w:i w:val="0"/>
        </w:rPr>
        <w:t>ОТВЕТ:</w:t>
      </w:r>
      <w:r>
        <w:rPr>
          <w:b w:val="0"/>
          <w:i w:val="0"/>
        </w:rPr>
        <w:t xml:space="preserve"> Дело не в высоте домов. Вы знаете, человек может жить высоко в горах, где гораздо выше, чем 10, 16 этаж, и развиваться нормально. Дело не в высоте, а в самих домах. Вот вы здесь сидите, потолки маленькие здесь? Скажите, как вы себя чувствуете в этом здании? Конечно, здесь сидит много людей, но, тем не менее, ничего не давит? Свободно чувствуете, правильно? А теперь вернитесь мысленно в свои собственные квартиры, и что вы там чувствуете? Давление, угнетение. А вы знаете, что высота 2,75 м, когда во времена Хрущёва квартиры были, не случайно. Дело в том, что полы для одних, потолки для других, материал железобетон и так далее. Всё это является инструментом воздействия на сознание человека, подавления психики, превращение его в раба. Потому что расстояние между этажами, от пола до потолка, материал, который используется, это в принципе….. Хотя наука современная признала, что она ни черта не знает о 90% материи Вселенной, так называемой «тёмной материи», как они назвали.</w:t>
      </w:r>
    </w:p>
    <w:p>
      <w:r>
        <w:rPr>
          <w:b w:val="0"/>
          <w:i w:val="0"/>
        </w:rPr>
        <w:t>Но те, кто проецируют, они не знают многого, но они прекрасно знают, что такие потолки низкие создают отрицательное влияние, влияют как линзы. Что такое линзы, все знают? Как линзы фокусируют и перераспределяют эту «тёмную» материю. И в зависимости от того, какая высота, какие параметры помещения, это может угнетать развитие человека или способствовать развитию человека. Когда потолки высокие, как в сталинских домах, человек чувствует себя в таких квартирах совершенно по-другому. А вот такие маленькие потолки сделаны специально, якобы для экономии, чтобы побольше квартир построить. Да? Очень умно, очень хитро придумано. Что с хрущёвками происходит сейчас? Все рассыпаются. Очень помогли они с решением проблемы, на 30-40 лет решили, а потом опять заново всё строить. А почему-то дома сталинские и досталинские стоят до сих пор, и ничего не рассыпается. Вот это решение жилищной проблемы. А когда крышу человек получает на короткое время, а потом ему опять нужно искать крышу, это не решение проблемы, это пускание пыли в глаза, с моей точки зрения. Одно поколение прожило, и уже всё, оно никуда не годное, а где жить следующим поколениям? Опять на 40-50 лет строить? Это выбрасывание колоссальных ресурсов впустую, и так далее можно продолжать.</w:t>
      </w:r>
    </w:p>
    <w:p>
      <w:r>
        <w:rPr>
          <w:b w:val="0"/>
          <w:i w:val="0"/>
        </w:rPr>
        <w:t>Поэтому дело не в том, на каком этаже человек живёт, а какая квартира, в каком месте находится, потому что существуют ещё зоны отрицательного влияния. Могут быть и высокие потолки, но человек будет в них загибаться точно так же, как и с маленькими потолками. Наши предки никогда не строили города, типа как СанктПетербург был построен. Потому что там скопление отрицательной энергетики и отрицательное влияние на людей. Можно убирать это, но зачем, сейчас уже СанктПетербург не перенесёшь так вот на тарелочке. Берёшь 1 здание, 10 можно передвинуть, как в Москве двигали, но весь город взять и перенести в другое место возможности не будет. Вернее, можно перенести, но это будет стоить в 10 раз больше, чем построить новый город.</w:t>
      </w:r>
    </w:p>
    <w:p>
      <w:r>
        <w:rPr>
          <w:b w:val="0"/>
          <w:i w:val="0"/>
        </w:rPr>
        <w:t>Поэтому можно другими способами это нейтрализовать, но это уже когда будет другая ситуация, то можно будет сделать, чтобы изменить много что, но когда придёт время. Поэтому, когда наши предки строили, они всегда сначала выбирали место, где отрицательные энергии, отрицательные эмоции не будут скапливаться, а наоборот смываться. Знаете, как грязь, вот дождик идёт и всю грязь смывает.</w:t>
      </w:r>
    </w:p>
    <w:p>
      <w:r>
        <w:rPr>
          <w:b w:val="0"/>
          <w:i w:val="0"/>
        </w:rPr>
        <w:t>Так вот есть места, где идут положительные потоки, которые убирают отрицательную энергетику, и таким образом не происходит накопление. А вот когда накапливается эта энергетика на людей, которые не очень сильные, у которых нет скелета крепкого, хребта такого. Отрицательная энергетика, накапливаемая, начинает влиять на их поведение. Это реальные вещи, это не бред сивой кобылы, как пытаются наши психологи, которые ни бельмеса не могут объяснить кроме того, что «сон есть пересон, потому что сон есть пересон», помните? Такой вариант из сказки детской. Вот такие объяснения.</w:t>
      </w:r>
    </w:p>
    <w:p>
      <w:r>
        <w:rPr>
          <w:b w:val="0"/>
          <w:i w:val="0"/>
        </w:rPr>
        <w:t>А на самом деле, что такое память? Что такое сознание? Как формируется? Да, это только ему известно. А вопрос к нему, да? Так вы же называетесь специалистами, если вы специалисты, то или вы говорите суть, и если не можете объяснить, то не кричите, что «мы эксперты, мы знаем лучше». Но не в этом дело. Поэтому, хоть вопрос такой несколько забавный, но видите, он оказался такой не банальный, как казалось на первый взгляд. Потому что уничтожение и подавление сознания, воли, возможности развития, происходят не только, когда к виску приставляют дуло пистолета и говорят делать то, что нужно, или получишь пулю, а даже таким способом, который никто не видит.</w:t>
      </w:r>
    </w:p>
    <w:p>
      <w:r>
        <w:rPr>
          <w:b w:val="0"/>
          <w:i w:val="0"/>
        </w:rPr>
        <w:t>Вы видите, как на вас тёмная материя действует, нет? А радиация, вы видите, как она действует на вас? А электроволны, которые пронизывают сейчас, вы их чувствуете, видите? Я, например, всё это могу чувствовать, но большинство людей, к сожалению, этого не чувствуют. Вопрос, если вы не чувствуете, значит ли это, что это не действует на вас? Вы, наверное, слышали про такую болезнь, проказа? На последних стадиях этой болезни нервные окончания полностью отмирают. И человек может просто взять и уснуть, и во время сна взмахнуть рукой, и она попадёт в костёр. И он будет спать, даже не проснётся. А проснётся, «о, жаркое готово, эх, вкусненько». Вот что и есть, когда человек не чувствует воздействия, оно на него всё равно действует. Не важно, знает он об этом воздействии или не знает, понимает его природу или не понимает. А то, что скажу, «я не знаю», закрою глаза, и если не вижу, то ничего не происходит, это поведение маленького ребёнка. Это дети закрывают глаза, всё исчезло, я не вижу ничего, значит, нет. В принципе в этих вариантах люди и являются такими детьми. Они не видят того, что происходит вокруг них и внутри них, но это не значит, что это не происходит.</w:t>
      </w:r>
    </w:p>
    <w:p>
      <w:r>
        <w:rPr>
          <w:b w:val="0"/>
          <w:i w:val="0"/>
        </w:rPr>
        <w:t>А вот паразиты, получив определённые знания, опять же хитростью, кое-что об этом знают. Слава богу, не всё, а только не большую часть, но этой части достаточно, чтобы вытворять такие вещи, о которых я говорил – строить потолки 2,75 высотой, вводить железобетон, арматуру, именно определённые расстояния между прутьями арматуры в железобетоне. Казалось бы случайность? Нет. Это всё чётко рассчитанное, и магнитные поля наводят.</w:t>
      </w:r>
    </w:p>
    <w:p>
      <w:r>
        <w:rPr>
          <w:b w:val="0"/>
          <w:i w:val="0"/>
        </w:rPr>
        <w:t>Вы слышали, наверное, что магниты такие положительные для жизни? Надеваете браслетики из магнитов? Видели, слышали? А что делают магниты? Они создают магнитное поле, понятное дело. А теперь скажите, что в наших клетках двигается? Ионы – заряженные частицы, и по крови и внутри клеток движение в основном ионов. Целых молекул, не расщеплённых на части, почти нет. А теперь скажите, как магнит влияет на ионы? Он заставляет их двигаться не так, как они должны двигаться, а как формируется магнитное поле. Значит, воздействие магнита в подавляющем большинстве случаев приводит к тому, что нарушаются функции клеток на клеточном уровне. Очень помогает? То есть ионы перестают двигаться, как они должны двигаться. Магнитное поле планеты, мы от него избавиться не можем, потому что оно есть, и наш организм уже к этому приспособлен, адаптирован. Но когда человек на себя вешает тонны, везде магниты, намагничивание происходит, даже если браслет не из железа на руке, и он создаёт определённые поля вокруг себя. Никто не чувствовал некоторых неприятных ощущений в районе браслетов? Вот видите, как плохо, когда чувствительность почти как у прокажённых, клади руку в костёр, и она будет поджариваться как жаркое, и никто его не почувствует, не увидит. В этом и заключается хитрость паразитов, что они используют те методы, которые подавляющее большинство не могут определить, что они присутствуют, что они действуют.</w:t>
      </w:r>
    </w:p>
    <w:p>
      <w:r>
        <w:rPr>
          <w:b w:val="0"/>
          <w:i w:val="0"/>
        </w:rPr>
        <w:t>(Голос из зала: «А вот мы сейчас дальше строим потолки 2,10»). Можно поставить потолки и 1,5 метра, правильно? Но я, например, в 2,10 ещё войду, и то будет мне тяжело войти. Но в 1,5 уже не войду. Можно конуру построить, там вообще можно нырять. Наши предки строили дома, тоже понимая, но не значит, что они знали всё. К сожалению, наши предки, подавляющее большинство, были просто людьми, которые следовали просто традициями. Были созданы традиции, которые не принуждали, а они, живя по традициям, создавали здоровый образ жизни. Строили дома так, и в высоту, и пропорции, что мыши в домах не жили, тараканы не жили, почему? Потому что, зная, как влияет материя, кто-то, который знал, он обучал других, как нужно делать, как нужно строить. И получалось, что на уровне пола создавалось очень отрицательное поле для всех мелко-ползающих – мышей, тараканов, и они уходили. А в наших домах что? Тараканов полным-полно. И почему-то не уходят, потому что для них это только благодать. Я не хочу сказать, что наши предки были всезнающими, знания имели не очень многие, потому что, понимать и создавать что-то такое могли только те, кто прошёл путь развития и стали создателем. Это возможно с каждым. Но каждый должен пройти этот путь сам. Но, к сожалению, далеко не каждый может это пройти. Плюс, ситуация, в которой наши предки оказались 13 тысяч лет назад. Было не до того, чтобы все занимались обучением по 15-20, а то и 30 лет. Нужно было выживать. Поэтому были только единицы, которые действительно добивались понимания, и они другим помогали, которые не имели возможности.</w:t>
      </w:r>
    </w:p>
    <w:p>
      <w:r>
        <w:rPr>
          <w:b w:val="0"/>
          <w:i w:val="0"/>
        </w:rPr>
        <w:t>А вот на чём поймали наших предков? Чёрные маги, которые приходили под видом священников от якобы греческого бога. Дионисий у них, не христианство, а потом назвали христианством. В связи с тем, что понимающих, достигших высоких уровней развития было относительно мало, их всегда было относительно мало, а особенно после катастрофы, то нужно было найти выход из положения. И нашли очень простой выход для того времени, временный, но не правильный, с моей точки зрения. Сделали следующее. Людей, имеющих от природы задатки, не так уж мало, в большей степени или меньшей, но если каждого провести по пути эволюции, чтобы он достиг состояния Творца, это может занять не одну жизнь, а нужно сегодня действовать везде, в каждом посёлке, веси и так далее. Что придумали те, кто понимали? Они придумали словосочетания, заговоры разные, и просто выявляли людей, которые от природы имеют задатки. И говорили, что для того, чтобы вызвать дождь, ты должен сначала войти в состояние определённое, обучали людей, как входить в такое состояние, и, войдя в это состояние, ты должен произносить эти слова. Но забыли, или потом уже забыли, что слова, которые произносят, они просто модулируют потоки, которые проходят через человека в момент вхождения в состояние, и они не являются, так сказать, созданием, это просто подобран ключ для простоты, чтобы передать другому, который не достиг такого уровня. И вот люди начали этими заклинаниями пользоваться и делали очень много вещей, и очень хорошо владели, но до тех пор, пока со временем это стало догмой.</w:t>
      </w:r>
    </w:p>
    <w:p>
      <w:r>
        <w:rPr>
          <w:b w:val="0"/>
          <w:i w:val="0"/>
        </w:rPr>
        <w:t>Вы, наверное, видели в фильмах сейчас и в книжках, в магии обязательно должен заклинание произнести. И если правильно он произнесёт заклинание, а это, между прочим, тоже не случайно, так как при изменении даже одного звука нарушается модуляция потоков. Модуляция потоков понятна всем или нет? Большинству понятно. То есть идёт поток или несколько потоков, модуляция – когда идёт влияние на пропорциональность отношений, каждый поток по отношению к другому, вот это модуляция. Вот когда идёт управление мощностью каждого потока и долей данного потока в общих – это есть модуляция. Так вот когда произносится определённое заклинание, когда человек входит в состояние и делает звуковые вибрации, не понимая, что они звуковые, когда он произносит, происходит именно перераспределение и управление потоками. Большинство людей это не понимало совершенно. И здесь действительно очень важно как правильно произнести то или иное слово. Потому что, если вы произнесёте не так, то модуляция будет другой, перераспределение потоков будет другим, и желаемого эффекта не будет или вообще будет противоположный эффект. Вот это почему-то осталось, потому что они пробовали, но никто не понимал, что это есть ни что иное, как вынужденная мера для того времени, когда «не до жиру, быть бы живу». И что получилось?</w:t>
      </w:r>
    </w:p>
    <w:p>
      <w:r>
        <w:rPr>
          <w:b w:val="0"/>
          <w:i w:val="0"/>
        </w:rPr>
        <w:t>К моменту прихода на европейскую часть Великой Тартарии или Ассии чёрных магов под видом миссионеров греческой религии, что происходит? Большинство волхвов без заклинаний ни черта не могли делать. А многие из них уже давнымдавно переросли бы эти заклинания, если бы они понимали, что происходит при заклинаниях. Они могли бы сделать в десятки, миллионы и миллиарды раз больше. Но они были зашорены, потому что, «вот это святые книги, вот древние книги, в них всё сказано». Да, но нужно было знать, зачем эти книги создавались, кто их создавал, для какой цели и почему, это забывалось. И что получалось? Вы читали, даже приводился факт, ещё когда я учился, сейчас уже навряд ли в школьных учебниках по истории об этом пишут, что волхвов священники-миссионеры вызывали на дуэль, типа, чей бог сильнее.</w:t>
      </w:r>
    </w:p>
    <w:p>
      <w:r>
        <w:rPr>
          <w:b w:val="0"/>
          <w:i w:val="0"/>
        </w:rPr>
        <w:t>И что получалось? Волхвы проигрывали, почему? Потому что, эти миссионеры чёрные маги были обучены, и прекрасно знали, как происходит модуляция потоков, о чём я рассказал. И когда волхвы начинали что-то модулировать словесно, они просто брали и кислород перекрывали, и ничего не происходило. А волхв оказывался растерянным, потому что всё работало до этого, а в момент «бум» ничего не сработало. Плюс, собрав толпу и потенциал с толпы, они воздействовали на эту же самую толпу, чтобы потом руками толпы разорвать тех же самых волхвов на части. Вы помните, привязывали к берёзам, к лошадям. И это делали не сами эти миссионеры, это толпа, те люди, которым те же самые волхвы помогали. Правда, к сожалению, к моменту этих событий у многих волхвов перекос пошёл. Но это, к сожалению, зависит не от того, кто по специальности или по должности человек, а зависит от человека. Я разбирал детально, когда анты ушли на запад и создали Атлантиду, там были высшие иерархи-волхвы, перекос у них пошёл, и они натворили бед. В результате чего планета чуть не погибла. Видите, это происходит не только с простыми людьми, которые ещё только в начале движения, но и с довольно продвинутыми людьми. Просто продвинутыми до какого уровня? Уровень существует планетарный и так далее, их миллиарды уровней, и каждый этап должен пройти человек самостоятельно. Если он не пройдёт этот этап, он дальше не двинется.</w:t>
      </w:r>
    </w:p>
    <w:p>
      <w:r>
        <w:rPr>
          <w:b w:val="0"/>
          <w:i w:val="0"/>
        </w:rPr>
        <w:t>Поэтому то, что казалось на уровне планеты большими масштабами, на самом деле это детский сад, ясельная группа. Но те, кто находится в детском саду, думают, что они уже боги, вот здесь крышка и закрывается. Потому что, как только человек, обладающий чем-то, начинает себя считать господом-богом в любом варианте, его можно списывать как живой труп. Это примитивная ловушка, определяющая, насколько человек готов или не готов к движению вперёд. Если человек начинает считать себя богом, всё, он готовенький, дальше он никуда не пойдёт. Это примитивный тест, как я говорю, на вшивость, в самом начале развития, между прочим. Это не на высшей степени. Ладно, теперь перейдём дальше, а то я увлёкся.</w:t>
      </w:r>
    </w:p>
    <w:p>
      <w:r>
        <w:rPr>
          <w:b/>
          <w:i w:val="0"/>
        </w:rPr>
        <w:t>36.2.ВОПРОС:</w:t>
      </w:r>
      <w:r>
        <w:rPr>
          <w:b/>
          <w:i w:val="0"/>
        </w:rPr>
        <w:t xml:space="preserve"> Поделитесь Вашим мнением по Народному Фронту плюс Единая Россия о выборах в Думу.</w:t>
      </w:r>
    </w:p>
    <w:p>
      <w:r>
        <w:rPr>
          <w:b/>
          <w:i w:val="0"/>
        </w:rPr>
        <w:t>ОТВЕТ:</w:t>
      </w:r>
      <w:r>
        <w:rPr>
          <w:b w:val="0"/>
          <w:i w:val="0"/>
        </w:rPr>
        <w:t xml:space="preserve"> Мнение, поживём – увидим. По крайней мере, большинство из них, почему был создан Народный Фронт? Потому что те, кто создавал Народный Фронт, прекрасно понимают, что многие в Единой России уже прогнили, правильно? Они хотят таким образом влить свежие силы, как свежую кровь добавить для оздоровления организма. Как раньше для молодости кровь пили свежую, считалось, что если обновить кровь, то человек помолодеет. Гнилостью там очень многие поражены, но добавлением людей, не заражённых этой гнилостью, к сожалению, не поможешь, с моей точки зрения. Нужно менять менталитет, который у людей существует, чтобы они перестали быть гнилыми.</w:t>
      </w:r>
    </w:p>
    <w:p>
      <w:r>
        <w:rPr>
          <w:b w:val="0"/>
          <w:i w:val="0"/>
        </w:rPr>
        <w:t>Поэтому сомневаюсь, что это много что изменит, но надеюсь, что хоть кто-то там сможет выстоять против соблазнов и не превратиться в гнилых людей, таких, кого они должны заменить. Это могу сказать на данный момент. Но опять-таки с моей точки зрения нужно менять саму парадигму мировоззрения. Пока существует паразитическое мировоззрение у людей, ничего не изменится. В этом плане есть хорошая китайская легенда про дракона, которого много витязей пытались победить. Сказка была хорошая, между прочим. И что там мальчик находит волшебный меч, идёт сражается, побеждает дракона. И слуга дракона говорит: «Теперь ты владетель, вот твоя сокровищница». И этот мальчик идёт в сокровищницу, видит богатства, и случайно обратил внимание на зеркальный щит. И увидел, что он начинает меняться, превращаться в дракона. Потому что, если человек нравственно и духовно не вырос, попадая в такую ситуацию, он не устоит перед соблазном, как вот огонь, воду и медные трубы. Большинство людей не готовы не потому, что невозможно, а потому, что для того, чтобы выстоять против этого, человек должен пройти определённую эволюционную дорожку, и если он не прошёл, то ему выстоять почти невозможно. Поэтому люди, которые будут служить народу, должны нести ответственность в первую очередь не только за себя, но и за свой народ, которому они должны служить. А у нас перепутали, кто кому служит, не так ли?</w:t>
      </w:r>
    </w:p>
    <w:p>
      <w:r>
        <w:rPr>
          <w:b w:val="0"/>
          <w:i w:val="0"/>
        </w:rPr>
        <w:t>Поэтому я всегда говорил, я не считаю, что все должны быть одинаковые. Вот мы сидим здесь все, есть хоть два одинаковых человека? За исключением близнецов, так? И то есть некоторые отличия. Нет. Разве плохо? Наоборот, это замечательно. Просто каждый человек должен иметь право, равное право максимально себя реализовать. Но за него никто реализовать его не будет и не сможет. Это не значит, что все достигнут одного и того же результата, это тоже дурость. Но если каждый человек максимально реализует себя, то он уже выиграл, и выиграли все. Я не против, чтобы были люди богатые, но я говорю, если человек богатеет и богатеет его народ, и богатеет его страна, я только «за», но если человек богатеет, и его народ нищает, страна разрушается, это отрицательно. Вот это социальные паразиты, с которыми нужно безпощадно бороться. Потому что, если человек безпокоится о своей Родине, он будет создавать человеческие условия для других людей. Вот все кричат, что «мы должны сравнять цены европейские внутри России. Слышали? Цены должны быть одинаковые во всём мире. Да ради бога, только давайте и зарплаты сравняем во всём мире. Какие зарплаты у большинства людей, особенно в провинции? 4, 3, 5 тысяч, 6, 10, а цены мировые. Так вот, если бы людям, которым должны установить мировые цены, платили зарплаты, как платят даже простым работающим в Европе, в Америке, зарплаты там 1,5 – 2 тысячи долларов в месяц. А когда человек получает 100, 200, 300 долларов зарплату, и коммунальные платежи забирают всё остальное, а ему ещё навязывают мировые цены…. Знаете, как получается, одну часть говорят, а другую часть не говорят.</w:t>
      </w:r>
    </w:p>
    <w:p>
      <w:r>
        <w:rPr>
          <w:b w:val="0"/>
          <w:i w:val="0"/>
        </w:rPr>
        <w:t>Так вот цены должны быть не мировые, а пропорционально уровню жизни, зарплат. Вот если зарплаты такие, то цены должны быть соответственно. Или поднимайте зарплаты, или опускайте цены, третье не дано. Но почему-то зарплаты не поднимают особенно. Но зато цены поднимают. «Мы должны войти во всемирную торговую организацию». Зачем? А для этого мы должны выровнять мировые цены, неплохо? А зачем нужно это ВТО? И так сидят на шее, теперь ещё больше будут сидеть. Людей итак в России с их зарплатами обирают, а если ещё в ВТО вступят, будут на всё мировые цены с нашими зарплатами, и что получится? Вымирать люди будут гораздо быстрее, правильно? Так вот в чём собака зарыта, чтобы люди быстрее вымирали, это задача ввода России в ВТО. Поднимите зарплаты или сделайте внутри страны цены соответствующие пропорции зарплаты. То есть, если зарплата 5 тысяч рублей, то мясо должно стоить не больше 40-50 рублей за килограмм, правильно? Вырезка, мясо сколько стоит? До 450-500 рублей в Москве, то есть в 10 раз дороже. Вот и сделайте всё так, тогда будет болееменее честно, не так ли? Но опять-таки, это экономика, в которой большинство людей не разбирается и не понимает, что всё связано именно как я говорю или даже больше. Просто времени нет, чтобы полностью развернуть это.</w:t>
      </w:r>
    </w:p>
    <w:p>
      <w:r>
        <w:rPr>
          <w:b/>
          <w:i w:val="0"/>
        </w:rPr>
        <w:t>16.3.ВОПРОС:</w:t>
      </w:r>
      <w:r>
        <w:rPr>
          <w:b/>
          <w:i w:val="0"/>
        </w:rPr>
        <w:t xml:space="preserve"> Бывали ли Вы в Шамбале? Где находится? Кто имеет доступ? Как попасть? Раскройте и прокомментируйте.</w:t>
      </w:r>
    </w:p>
    <w:p>
      <w:r>
        <w:rPr>
          <w:b/>
          <w:i w:val="0"/>
        </w:rPr>
        <w:t>ОТВЕТ:</w:t>
      </w:r>
      <w:r>
        <w:rPr>
          <w:b w:val="0"/>
          <w:i w:val="0"/>
        </w:rPr>
        <w:t xml:space="preserve"> Я там бывал, только не физически, это долго туда телепаться, если честно. А зачем? Чтобы поговорить с кем-то? Это не нужно. Во-первых, она находится не там, где говорят, а Белая Шамбала совсем в другом месте. Есть Чёрная Шамбала и Белая. Гитлер и его команда добивались контакта с Чёрной Шамбалой, которая находится в Тибете, Индия, потом сверху Индии – Непал, в Непале находится Чёрная Шамбала. А Белая Шамбала находится сейчас на территории Китая, Мунхилс – это Лунные горы, слышали о таких? Есть долина, там есть ход. Я туда сам не ходил и не ездил, мой друг там был, он потом рассказывал, фотографии показывал. Когда видишь с другого плана, и с физического несколько отличается, скажем так. Так вот, туда многие проводники доходят до той точки и дальше не ведут, потому что не могут пройти. И если человек имеет право, он проходит. Если не имеет права, он никогда не пройдёт, сколько бы не хотел и сколько бы он себя не бил в грудь, что я такой хороший, замечательный, потрясающий, что вы даже не понимаете, кто перед вами стоит, вы должны быть счастливы, что я сюда пришёл добровольно и сам, пускайте меня немедленно.</w:t>
      </w:r>
    </w:p>
    <w:p>
      <w:r>
        <w:rPr>
          <w:b w:val="0"/>
          <w:i w:val="0"/>
        </w:rPr>
        <w:t>Там идёт система сканирования, и не важно, что человек думает о себе, при сканировании тут же выявляется, кто ты на самом деле. Если он действительно является достойным, он свободно проходит. Даже если он достоин, но не достиг определённого уровня, он не пройдёт, есть определённая система защиты. Так же есть пещеры на территории России, куда пытаются проникнуть, но не могут. Когда там пытались – «всё равно не возьмёшь, всё равно прорвусь», заканчивалось плачевно, погибали эти люди. Ну, извините, написано – «не лезь – минное поле», правильно? Предупреждают, а человек – «а чихал я на минное поле, что мне минное поле, я пройду по минному полю как по воде». И чем заканчивается?</w:t>
      </w:r>
    </w:p>
    <w:p>
      <w:r>
        <w:rPr>
          <w:b w:val="0"/>
          <w:i w:val="0"/>
        </w:rPr>
        <w:t>Понимаете, по поводу таких вещей мне приходится читать письма и видеть очень многих людей, от природы чем-то одаренных, мне их искренне жаль. Вы скажете, почему? Они же одарены чем-то. А потому, что люди воспитываются в социуме, где существуют определённые искажения, паразитическое мировоззрение, созданное социальными паразитами. И на людей всё это накладывает отпечаток, хотят они или не хотят, понимают или не понимают. И вот те, которые получают от природы какой-то дар в большей или меньшей степени, во-первых, даже не думают его изучать, понимать, что он из себя представляет. А второе, считают, что они уже крутые, и что они уже всё, они уже избранные очередные, другие и так далее. И в результате у них существуют определённые шаблоны, определённые представления, и в результате таких шаблонов они оказываются в очень печальном положении. Их жаль, что в лучшем случае они не лезут в такие пещеры, где «минное поле» написано, скажем так. Они могут не полезть в эти пещеры, но они в большинстве случаев становятся жертвами других паразитов с других уровней, их обувают по полной катушке, а они цветут и пахнут, думая, что они действительно что-то и так далее. Несколько таких случаев описывал в своей автобиографии в первом томе, кто интересуется, может почитать. Поэтому мне действительно жалко таких людей. Получив дар, вместо того, чтобы его развить, добиться, стать действительно кем-то, покупаются на дешёвку, на паразитические лозунги типа избранности и тому подобного. И они становятся мертворождёнными так называемыми. То есть дар, который у них есть, в лучшем случае заморожен. А в худшем, не понимая, что они делают, своими действиями они могут ещё себя разрушать, и тот потенциал, который сущность имеет, понижать, разрушать, а может даже вообще уничтожить сущность свою. Вот это мне действительно жалко.</w:t>
      </w:r>
    </w:p>
    <w:p>
      <w:r>
        <w:rPr>
          <w:b w:val="0"/>
          <w:i w:val="0"/>
        </w:rPr>
        <w:t>И поэтому, когда приходится сталкиваться, думаешь – «чёрт возьми, почему человек, получив такое, не идёт куда нужно, почему он не берёт и не задумывается, не начинает думать, а что это такое, с чем его едят», и так далее. «Всё, я дар получил свыше, и не важно, как называется, я избранный, я господь-бог», и так далее. И вот так жалко это наблюдать, и таких людей тысячи и десятки тысяч, которые купаются только в своём самолюбовании. И главное, кто-то из них хоть бы спросил честно, «а что же я сделал с тем, что у меня имеется?» Да ничего не сделал, но, тем не менее, считают себя великими, потрясающими, и тому подобное. Помните фильм «Брюс всемогущий», помните? Как ему дали силу, и куда он её тратил? Вот пример того, что когда человек действительно не имеет мозгов, не хочет развиваться, к чему это приводит, так что вот такие вот орехи.</w:t>
      </w:r>
    </w:p>
    <w:p>
      <w:r>
        <w:rPr>
          <w:b/>
          <w:i w:val="0"/>
        </w:rPr>
        <w:t>36.4.ВОПРОС:</w:t>
      </w:r>
      <w:r>
        <w:rPr>
          <w:b/>
          <w:i w:val="0"/>
        </w:rPr>
        <w:t xml:space="preserve"> Возникает вопрос, а зачем тогда всё это нужно? Ведь Вы же не даёте никаких практик и техник для развития. А как развиваться?</w:t>
      </w:r>
    </w:p>
    <w:p>
      <w:r>
        <w:rPr>
          <w:b/>
          <w:i w:val="0"/>
        </w:rPr>
        <w:t>ОТВЕТ:</w:t>
      </w:r>
      <w:r>
        <w:rPr>
          <w:b w:val="0"/>
          <w:i w:val="0"/>
        </w:rPr>
        <w:t xml:space="preserve"> Человек не внимательно, наверное, читал мои книги. Чтобы развиваться, нужно понимать куда идти. Вот закройте глаза и скажите, куда идти, вы сколько пройдёте шагов? Много? Нет, не очень. Как раз развитие заключается в том, что у человека начинается понимание. Даже если у человека нет дара, если он начинает понимать, он меняется.</w:t>
      </w:r>
    </w:p>
    <w:p>
      <w:r>
        <w:rPr>
          <w:b w:val="0"/>
          <w:i w:val="0"/>
        </w:rPr>
        <w:t>Поймите, что разных степеней развития человек может достичь не обязательно в течение одной жизни. Вы это, наверное, понимаете уже. Но если человек ничего не делает, то ничего не произойдёт. Но для того, чтобы делать, нужно понимать, что делать. Вот как раз-то в своих книгах я и даю те необходимые понимания, без которых развитие не возможно. Скажем так, я делаю вывод не потому, что мне чтото, кирпич упал, и вот такое принял решение.</w:t>
      </w:r>
    </w:p>
    <w:p>
      <w:r>
        <w:rPr>
          <w:b w:val="0"/>
          <w:i w:val="0"/>
        </w:rPr>
        <w:t>Я наблюдал уже больше 25 лет за людьми, которым я давал возможности, которых у них не было от природы. И даже давал им объяснения, понимание того, что и как нужно этим пользоваться. И что вы думаете? Много ли прошло вперёд? Нет. А знаете почему? Потому что, человек, если он не развит, не понимает, не поднялся на определённый уровень развития, то даже не обладая возможностями, одного желания мало, хотя и это хорошо. Я давал студентам перестройку мозга, очень многие пишут, что «я готов к перестройке». Но должны быть достаточные условия для этого, чтобы человек достиг определённого уровня развития, потому что без этого, как показала практика, всё зря.</w:t>
      </w:r>
    </w:p>
    <w:p>
      <w:r>
        <w:rPr>
          <w:b w:val="0"/>
          <w:i w:val="0"/>
        </w:rPr>
        <w:t>Зачем далеко ходить, в 2010 году я проводил семинар в марте. У случайно выбранных людей с природными задатками я перестроил мозг, и сделал им возможность видеть, телепатически принимать информацию и так далее. Кто видел это выступление, кто смотрел диск, знает об этом. Женщина там была психолог, не помню её имя, помню внешний вид, которая только минуту назад начала что-то видеть, спускается и говорит: «Дайте мне безруких и безногих, и я им выращу руки и ноги». Потому что, она увидела, что если у человека ампутирована рука или нога, то она существует на других уровнях, так называемые фантомные боли, которые медицина не могла никогда объяснить, что болит то, чего нет. Потому что, когда ампутируют физическое тело, кусок, сущность остаётся с руками и ногами. Поэтому, увидев, что есть руки, ноги на других уровнях, она тут же – «дайте мне людей, я выращу». Да? Да ни черта она не вырастит, потому что, ни бельмеса не знает, даже дважды два четыре. Но человек: «О, я вижу это, а почему, а как? Что нужно сделать, чтобы это сделать? А вот помочь можно?», и так далее, вопросов не возникало, она сразу – «я выращу руки и ноги». Скажите, такой человеку, которому даётся что-то, он готов к чему-то? Нет. Потому что, пока нет правильного понимания, пока нет мировоззрения и ответственности за каждое своё слово, за каждое своё действие, таким людям категорически нельзя давать никакие возможности. И я это делал опять-таки в Америке, в Советском Союзе, когда проводил курс 10-дневный, я всё объяснял детально, просил не делать вот этого, не делать вот этого, не делать так. Тогда я был наивный, как говорится, немножко идеалист, думал, что если человек соприкоснётся с чем-то таким, то вся шелуха как короста должна отвалиться, и человек будет хорошим. Он не сможет, ну какой дурак обменяет, как говорится, великолепный бриллиант на навоз, извините. Есть такие? Скажите, есть? Нет. Вот я тоже так думал, а, оказывается, есть, и полно. И меняют, потому что навоз для них прекрасно пахнет. Со вкусами не спорят, и с запахами тоже, но мне запах навоза, извините, не нравится.</w:t>
      </w:r>
    </w:p>
    <w:p>
      <w:r>
        <w:rPr>
          <w:b w:val="0"/>
          <w:i w:val="0"/>
        </w:rPr>
        <w:t>В Америке у меня была другая возможность, я наблюдал за теми, кто прошёл мои семинары, в течении 13 с половиной лет. И могу сказать, да, они изменились, они выросли, потому что, я их тащил за уши постоянно. Но, на что я обратил внимание? Движение до того медленное, потому что, каждый из них считал, что он уже лучше всех остальных, ещё ни черта не сделав, уже априори. Получив от меня то, что человек сам не создавал, уже считал, что он лучше всех и вся. И был такой момент, когда в 2003 году после очередного теста, которые я периодически устраивал, они приходили и спрашивали: «Вот по фотографиям, что можно, как? Проблемы, не могу разобраться с проблемами». Элементарные проблемы. Я просто делал следующее, пускаю по кругу, пускай каждый запишет, что он увидит. Сначала нужно разобраться, что делать, перед тем, чтобы что-то делать. И потом, когда проходит, каждый говорил. И вы знаете, ни один не увидел реальных проблем. Каждый натыкался, что его устраивало, и на этом останавливался. После этого я сказал: «Слушайте, сколько же можно вам говорить, есть методика, я вам объяснил просто, ясно, почему вы, слушая всё это, делаете так, как вам кажется лучше? Вы же ещё ничего сами не создали, не сделали, а уже считаете, что вы лучше знаете и понимаете».</w:t>
      </w:r>
    </w:p>
    <w:p>
      <w:r>
        <w:rPr>
          <w:b w:val="0"/>
          <w:i w:val="0"/>
        </w:rPr>
        <w:t>Я тогда привёл пример, если вы изучаете какой-то язык, изначально вы изучаете алфавит и грамматику. Но можно сказать: «Вот у этого алфавита мне нравится 2-3 буквы, может 4, больше не нравится, а вот с другого тоже мне нравится 2 или 3 буквы, и всё, и так с третьего, четвёртого, пятого. Вот я решил создать своё, вот я взял всё, что мне нравится из разных и слепил». Что получится? Белиберда получится. Потому что, разные алфавиты, разные грамматики, они не совместимы, они совершенно по разному принципу построены. И поэтому, если делать винегрет, это ни к чему хорошему не приведёт. И к тому же, даже если 3-4 буквы нам нравится, повезёт, если буквы эти будут хотя бы 1 или 2 гласные. Допустим, если все согласные, много слов сложится с этого алфавита избранного, так называемого? Немного. Поэтому говорю, извините, может алфавит и грамматика несовершенны, но вы должны принять целиком, изучить, понять досконально. И только потом, если вы достигните чего-то, пройдёте, поймёте, может, вы сможете создать что-то своё. А до тех пор, пока вы находитесь ещё в 1 классе и начинаете «ма-ма, па-па», это не значит, что вы всё уже знаете. И я сказал тогда очень чётко: «Вас никто не насилует, есть 2 варианта, вы принимаете или не принимаете. Если принимаете, то по-русски, как говорится, «милости просим», если не принимаете – скатертью дорожка, вас никто не заставляет, в этом ваша свобода выбора. Но вы не имеете понимания права выбирать то, что вам хочется из того, что есть».</w:t>
      </w:r>
    </w:p>
    <w:p>
      <w:r>
        <w:rPr>
          <w:b w:val="0"/>
          <w:i w:val="0"/>
        </w:rPr>
        <w:t>То же самое, кто-то создал компьютер и написал программу для компьютера, человек купил этот компьютер, эту программу и поставил на свой компьютер, это не значит, что он их создал, и не значит, что он понимает и разбирается лучше тех, кто создал. Но если человек взял компьютер и с ним что-то сделал своими руками, используя компьютер и программу, вот то, что он сделал – это его творчество, это его достижение. Но, опять-таки, это только как потребитель, а не как создатель, а все хотят быть создателями. Хорошо это? Конечно. Но пройдите сначала стадии, поймите, но никто не хочет, хотят сразу, закрыл глаза – открыл, всё, я уже создаю всё сам. А это колоссальный труд не один день, пересмотрение позиций, пересмотрение своего восприятия, каждую секунду, каждую минуту, это и борьба, и часто на грани жизни и смерти, когда вы рискуете своей жизнью миллионы раз. И если вы выживите, да, вы достигнете и сможете пройти, но без того, чтобы пройти этот путь, человек не может стать. И вопрос, всем ли нужно быть создателями компьютеров и программ? Скажите, кто пользуется компьютером, здесь есть такие? Есть. Вы печатаете на компьютере, скажите, если вам сказали: «Вы не пользуйтесь, вы сами создайте компьютер, сами напишите программы». Сколько у вас ушло бы на это времени? Может, всю жизнь, и никогда бы, может, не сделали, правильно? Нужно ли это делать? А то, что вы напишите книгу какую-то на компьютере, используя программы, быстро и эффективно сделаете её, это ваша книга, но не нужно создавать компьютер и программы, которые вы используете. Так и здесь, вот это почему-то никто не хочет понимать, большинство считает сразу, что мы крутые и тому подобное.</w:t>
      </w:r>
    </w:p>
    <w:p>
      <w:r>
        <w:rPr>
          <w:b/>
          <w:i w:val="0"/>
        </w:rPr>
        <w:t>16.5.ВОПРОС. Что Вы можете сказать о Кашпировском?</w:t>
      </w:r>
    </w:p>
    <w:p>
      <w:r>
        <w:rPr>
          <w:b/>
          <w:i w:val="0"/>
        </w:rPr>
        <w:t>ОТВЕТ:</w:t>
      </w:r>
      <w:r>
        <w:rPr>
          <w:b w:val="0"/>
          <w:i w:val="0"/>
        </w:rPr>
        <w:t xml:space="preserve"> Я уже говорил, не буду повторяться. Потому что не люблю говорить о других. Но если он говорил, что «Иисус Христос передо мной мальчишка», это его слова, думаю, они сами за себя говорят, дальше не нужно ничего говорить. Хотя Иисус Христос не в том понимании, как понимают все остальные.</w:t>
      </w:r>
    </w:p>
    <w:p>
      <w:r>
        <w:rPr>
          <w:b/>
          <w:i w:val="0"/>
        </w:rPr>
        <w:t>36.6.ВОПРОС:</w:t>
      </w:r>
      <w:r>
        <w:rPr>
          <w:b/>
          <w:i w:val="0"/>
        </w:rPr>
        <w:t xml:space="preserve"> Вопрос по поводу мерности.</w:t>
      </w:r>
    </w:p>
    <w:p>
      <w:r>
        <w:rPr>
          <w:b/>
          <w:i w:val="0"/>
        </w:rPr>
        <w:t>ОТВЕТ:</w:t>
      </w:r>
      <w:r>
        <w:rPr>
          <w:b w:val="0"/>
          <w:i w:val="0"/>
        </w:rPr>
        <w:t xml:space="preserve"> Понимаете в чём проблема, почему иногда такие вопросы появляются? У людей уже сложилось шаблонное представление «как должно быть», как учили в школе, как учили в Университетах и так далее. Понятие мерности я объяснял и показывал в своей книге неоднократно. И там следующее, что пространство, материи имеют свои свойства и качества, понятно? И пространство в каждой точке своей имеет конкретные свойства и качества. Это понятно? Сложно это понять? И в книге это написано. Так вот мы имеем, точка условно, конечно, на таком расстоянии мало что меняется, так? Вот одна точка, вот есть другая точка, в этой точке есть свои свойства и качества пространства, и в этой точке есть свои свойства и качества, и они не одинаковы. Перепад от этой точки сюда, не важно, в какую сторону, и носит название мерности пространства. Оно имеет направление, имеет конкретные величины, в моей книге я использую понятия, что мы все привыкли, что мы живём в трёхмерном пространстве, хотя не совсем так, это наши глаза адаптируют наши восприятия, потому что мы считаем трёхмерным пространством. И пример, для того, чтобы это не было голословно.</w:t>
      </w:r>
    </w:p>
    <w:p>
      <w:r>
        <w:rPr>
          <w:b w:val="0"/>
          <w:i w:val="0"/>
        </w:rPr>
        <w:t>Кто-то нырял под воду с открытыми глазами без маски? Поднимите руки. Довольно много. И как вам расстояния, пропорции, такие же как в воздухе? Совершенно другие, правильно? Вот вам простой пример, что среда, то есть вода и воздух, находятся в своих гармоничных состояниях, потому что материя всегда стремится к тому качеству, которое соответствует внутренним качествам материи, свойства и качества совпадают с пространственными. Ведь это мы думаем, что горы, моря, океаны случайно возникли. Ничего подобного, они повторяют перепады границы той самой мерности, то, что называют уровень качественного состояния материи и пространства в этой точке, она не линией идёт, она может какой угодно формы быть. И материя следует за этой линией и формируется в том виде, каком она есть. Поэтому даже на Земле мы глазами смотрим в воздухе, в воздушной среде у нас одно восприятие, под водой совершенно другое. Под водой мы должны надеть маски, чтобы появился воздух между нами и средой, и тогда кое-как не полностью, но возвращается привычное для нас восприятие среды. Но если мы снимем маску, всё опять будет деформировано, все пропорции будут искажены, а мы привыкли как в воздухе, потому что мы живём в воздушной среде. А рыбы живут в водной среде, и для них, когда вытаскивают их на воздух, тоже всё перепутано с пропорциями и расстояниями. Вот вам, пожалуйста, простой пример понимания, что такое мерность. Сложно понять? И, между прочим, всё это написано в книге. Просто когда читают, пропускают, мозг не фиксирует, а там, в принципе, каждое слово, я старался воды не лить, понимаете, что имеется в виду? Поэтому каждое слово имеет смысл, не потому, что я вот хочу. Если внимательно посмотреть, всё это описано, что я сказал сейчас, похожими примерами.</w:t>
      </w:r>
    </w:p>
    <w:p>
      <w:r>
        <w:rPr>
          <w:b w:val="0"/>
          <w:i w:val="0"/>
        </w:rPr>
        <w:t>Насчёт правды я привёл пример ямы на дороге, помните? А какая разница? То же самое. Я просто иногда меняю примеры, чтобы были разные, другие могут понять проще то, что не понятно с первого раза, но это сути не меняет. Поэтому ответы есть, просто привычка есть, что должно быть написано, что «мерность это…», чёрным выделено. Иногда нужно создавать понимание, понимание создавать нужно плавно, если просто вывеску повесить, человек зазубрит эту вывеску, польза будет от этой вывески? Если человек выучит, вызубрит, повторит определение. В своей книге я стараюсь писать так, чтобы человек, читая книги, потом иногда перечитывал книги, потому что пропускается очень много. Когда человек читает в следующий раз, он понимает больше и больше, и потом всё проясняется, просто никогда не нужно спешить, раз я прочитал, значит, всё понял. А потом многие мне говорят, что начинают читать книгу и будто первый раз её читают. Потому что, мозг отсеивает и принимает только то, к чему готов на данный момент. Но если чутьчуть уже раздвинулся, то в следующий раз он зачерпнёт больше, а если ещё – больше. И потом проявляется ясность – просветление знанием, когда у человека уже на уровне его собственной сущности этот резонанс и он понимает, как оно уже лежит. Потом говорит: «Вы знаете, оказывается, я всё это знал, это уже было».</w:t>
      </w:r>
    </w:p>
    <w:p>
      <w:r>
        <w:rPr>
          <w:b w:val="0"/>
          <w:i w:val="0"/>
        </w:rPr>
        <w:t>Да не знали, это просто когда человек достигает просветление знанием, у него возник резонанс внутренний, ощущение, что он это у себя имел. Это не правильное объяснение состояния, а то, что неправильно объясняет человек, не меняет сути. Вот когда человек получает просветление знанием, у него возникает родство с этим знанием, резонирует с его внутренним миром, вот и всё. А не то, что эти знания у него уже были, и так глубоко сидели, что он не мог достать. Их не было там, и не может быть. Поэтому видите, здесь нужно просто внимательно читать слова и вникать в смысл, тогда будет гораздо быстрее продвижение ваше вперёд. Следующий вопрос.</w:t>
      </w:r>
    </w:p>
    <w:p>
      <w:r>
        <w:rPr>
          <w:b/>
          <w:i w:val="0"/>
        </w:rPr>
        <w:t>16.7.ВОПРОС:</w:t>
      </w:r>
      <w:r>
        <w:rPr>
          <w:b/>
          <w:i w:val="0"/>
        </w:rPr>
        <w:t xml:space="preserve"> Какую делать правь, как открывать качественные барьеры, как нарабатывать новые тела сущности, неужели нужно для этого воплощаться миллион раз?</w:t>
      </w:r>
    </w:p>
    <w:p>
      <w:r>
        <w:rPr>
          <w:b/>
          <w:i w:val="0"/>
        </w:rPr>
        <w:t xml:space="preserve">ОТВЕТ: </w:t>
      </w:r>
      <w:r>
        <w:rPr>
          <w:b w:val="0"/>
          <w:i w:val="0"/>
        </w:rPr>
        <w:t>Если делать правильно, может, не придётся воплощаться миллион раз, просто спешить не нужно, «никогда не спеши, а то успеешь», знаете такую поговорку? Нужно действительно вникнуть в понимание сути процессов, и если у человека это получается, то можно в одной жизни добиться очень многого. Но для этого нужно ещё ко всему прочему уметь пересматривать свою позицию. Сейчас вот сидите и видите горизонт, а я вижу сидящих в зале. Но что за стенами я не вижу.</w:t>
      </w:r>
    </w:p>
    <w:p>
      <w:r>
        <w:rPr>
          <w:b w:val="0"/>
          <w:i w:val="0"/>
        </w:rPr>
        <w:t>Значит ли, что мир ограничивается этим пространством? Нет. Если я буду делать вывод о том, что я сейчас получил и строить своё понимание, то получится, что оно ограничивается этим пространством, правильно? И если я буду думать, что «я вижу это, всё, больше ничего нет, и не может быть, потому что я этого не вижу».</w:t>
      </w:r>
    </w:p>
    <w:p>
      <w:r>
        <w:rPr>
          <w:b w:val="0"/>
          <w:i w:val="0"/>
        </w:rPr>
        <w:t>Вот когда человек начинает видеть чуть больше, «а, значит то, что я видел раньше – не всё», он должен это осознать в первую очередь и постараться увидеть то, что ему открылось. То есть представьте, что стены исчезли, и вы увидели что вокруг, то есть вы видите больше, чем сейчас видите. Но даёт ли понимание ваше нахождение здесь, даёт ли понимание, что происходит за стенами? Нет. Вы должны изучить, осмыслить, и ваше понимание осмыслится больше, не только горизонтально, но и вертикально. Поэтому, чтобы развиваться, действительно нужно попытаться проникнуть в суть понимания. Вот если вы почувствовали, как на уровне генетики, как на уровне внутреннего такого ощущения понимания, и некоторые, наверное, испытывали, вот если вы добьётесь этого, то будете и дальше добиваться.</w:t>
      </w:r>
    </w:p>
    <w:p>
      <w:r>
        <w:rPr>
          <w:b w:val="0"/>
          <w:i w:val="0"/>
        </w:rPr>
        <w:t>И каждый раз, когда вы будете подходить для того, чтобы открыть следующий горизонт, вам нужно будет пересматривать и расширять восприятие, и опять изучать и так далее. Пересматривать вплоть до кардинального пересмотра восприятия, и только тогда вы сможете двигаться быстро. И даже в течение одной жизни можно пройти все этапы до состояния создателя, творца, только нужно делать всё правильно. Я могу привести примеры со своими студентами, за которыми я наблюдал 13 с половиной лет в штатах. Забавный пример, вот начала поступать информация, что я типа зажимаю, не даю им развернуться и тому подобное, говорю, что вы делаете элементарную, рутинную работу для того, чтобы развить в себе качества, умение, понимание.</w:t>
      </w:r>
    </w:p>
    <w:p>
      <w:r>
        <w:rPr>
          <w:b w:val="0"/>
          <w:i w:val="0"/>
        </w:rPr>
        <w:t>А все хотят сразу большие дела делать, а не умеют даже дважды два четыре сложить. Ну и когда эта ситуация стала назревать, я, чтобы нарыв побыстрее вскрыть, предложил простое практическое занятие. Я сказал тем студентам: «Сегодня давайте проведём практическое занятие». Все: «О, мы так рады, что практическое занятие будет». Я говорю: «Вот видите, вокруг вас есть слои защиты, множество их, и на каждой защите стоит мой знак, видите? Видите. Давайте начнём с самого простого. Первый слой защиты видите?» Один вызвался добровольцем первым. Я говорю: «Есть несколько вариантов. Вы видите мою защиту, вы её можете просканировать, создать точную копию моей защиты. Если у вас получится просканировать правильно, вы можете создать совершенно свою какую вы хотите. Или можете создать третий вариант – комбинацию того, что я создал, и свою добавить, в разных пропорциях. Вот три варианта, больше не существует. Когда будете готовы, дайте мне знать». Он даёт знать, я снимаю свою защиту, и тут же на него нападают паразиты, разные астральные сущности, и начинают пожирать. Я замораживаю ситуацию и говорю: «Так, ты здесь допустил вот эту ошибку, вот эту, вот эту, вот эту, понял?» -«Понял». Давай ещё раз. Опять делает, опять снимаю, опять нападают, и так несколько раз, пока он, наконец, с моей рекомендацией не создал первый слой защиты правильно. Но если бы я не останавливал его пожирание, то первая попытка закончилась бы для него бы плачевно. Потом второй слой защиты, так же и третий. Дальше я не стал, потому что понятно. Я говорю: «Кто следующий?» Другой выходит, выдвигает предложение, начинает то же самое. Я снимаю свою защиту, ничего не происходит. Вы бы видели его лицо. Я: «Ну что, поехали дальше?» Снимаю, опять ничего не происходит, так третий, четвёртый, пятый раз. Я: «Ну что, дальше будем?» – «Ага». Такой уже чувствует себя королём. Я говорю: «А ты не посмотрел вокруг? Посмотри». Я открываю, и он видит, что там условно стоят уже с тарелочками, затачивают ножички и вилочки, готовятся к обедику. А что было? Первый сунулся, мелкие шавки кинулись, и те, кто покрупнее шавки, они поняли, что пока кидаются, те восстанавливаются, защиту получают, и их не скушать. Поэтому большие шавки разогнали мелких и сказали: «Вот полезет дурак, мы не позволим нападать мелким шавкам, и тогда он уйдёт подальше и не успеет добежать обратно». Ну и было такое. Понимаете, вот вам, пожалуйста, пример простой, когда люди имея готовое, даже не подумав, что и как, уже считают, что они готовы к чему-то. А оказывается, если убрать то готовое, ни к чему не готовы.</w:t>
      </w:r>
    </w:p>
    <w:p>
      <w:r>
        <w:rPr>
          <w:b w:val="0"/>
          <w:i w:val="0"/>
        </w:rPr>
        <w:t>А я говорил: «Начинайте изучать и начинайте развивать себя с простых вещей, элементарных вещей». К примеру, у человека язва желудка. Это не смертельная болезнь в большинстве случаев. Пока не перерастёт в рак. Очень быстро и легко, две недели, и язва исчезает даже без следов. Я говорю: «Легко определяется, потому что тест показывает язву, правильно? Вот найдите больных, у которых есть язва желудка и отработайте, потому что принцип работы один и тот же. Нужно правильно просканировать, правильно проанализировать информацию, создать правильную программу и потом её обеспечить потенциалом на реализацию». Вот такие моменты основные, в книге я об этом описал. И опять-таки спрашивают, какие практики. Как раз там всё, много что написано, просто не поленитесь почитать. Там я не только пишу о том, какой я хороший, пишу о том, что я думал, что понимал и так далее. Так вот, как ни странно, ни один, ни разу не работал с болезнью, а почему язвенная болезнь хороша? Потому что быстро, в течении 10 дней – 2 недель, вы можете определить, был какой-то эффект или нулевой эффект от того, что вы делали. Если эффект нулевой, что же я делаю не так? Давайте-ка посмотрим. Понимание и так далее. В данном случае я им давал потенциал и качества для работы. Поэтому человек, если будет работать на таких простых вещах и делать это правильно, он постепенно будет усложнять решаемые задачи, и он будет расти внутренне.</w:t>
      </w:r>
    </w:p>
    <w:p>
      <w:r>
        <w:rPr>
          <w:b w:val="0"/>
          <w:i w:val="0"/>
        </w:rPr>
        <w:t>Но принцип действия на уровне Вселенной и на уровне лечения больного одинаковый, только масштабы разные. А если человек не научился правильно анализировать ситуацию на уровне конкретного человека и решать задачу, то, естественно, никогда он не научится решать глобальную проблему. Если сунется, даже имея потенциал, который был дан, он только наломает дров. И я говорю очень просто, нужно установить обратную связь. К примеру, как я тоже писал об этом по поводу диабета, простого варианта, допустим. Человек приходит и говорит: «У меня диабет». Если вы хоть чуть-чуть знаете анатомию, понимаете, что диабет связан с поджелудочной и с печенью. Бывает, не только поджелудочная, но и печень, но в данном случае давайте рассмотрим что-то связанное с поджелудочной, чтобы не отвлекаться. Все знают, где поджелудочная находится? Не все, как я понял, это уже минус. И вот теперь настроившись на поджелудочную железу, человек начинает анализировать, не важно, каким способом, важно правильно задать задачи и правильно получить информацию. И получает информацию, что, допустим, активность у человека при диабете в области головки поджелудочной железы и в области хвостика. Определил для себя лично, и даже не знает детали, что в головке и хвостике содержаться бета-клетки, которые вырабатывают как раз инсулин, это можно потом почитать. Но вы уже проанализировали, что вот там и там. Потом приходит человек, который не говорит, что у него диабет, вы настраиваетесь на поджелудочную, раз-раз, и видите активность хвостика и головки. Вы спрашиваете: «У Вас диабет?» Человек: «А Вы откуда знаете? Диабет». Понимаете, и вы уже устанавливаете обратную связь, вы получили опытным путём представление о диабете не на уровне медицинской карточки пациента, а на уровне своём. Вы почувствовали болезнь именно так, увидели её так, потом проверили на другом человеке, у которого такая болезнь, когда вы не знали о нём ничего, и это полностью подтвердилось. Вот вы правильно определяете патологию, в данном случае диабет. То же самое с язвой, если правильно проанализируете, увидите, определите легко язву и рубцы от язвы. Самый забавный случай был с язвой, знаете какой?</w:t>
      </w:r>
    </w:p>
    <w:p>
      <w:r>
        <w:rPr>
          <w:b w:val="0"/>
          <w:i w:val="0"/>
        </w:rPr>
        <w:t>У женщины в течении 20 с лишним лет была язва двенадцатиперстной кишки, хроническая. За эти годы она многократно лежала в больнице. Я поработал в течение двух недель, после чего этой женщине сделали тест, и врачи не обнаружили не только новых язв, но не обнаружили ни одного рубца от старых язв. Это было во времена Советского Союза. Врач на неё, знаете что орал? «Вы аферистка, сидели на больничных столько лет, Вы народными деньгами транжирите, аферистка». А она: «Это же не я писала выводы, это врачи писали». «Этого не может быть, потому что здесь всё чисто, если язва была, куда делись рубцы?», и так далее. Понимаете? Вот такой казусный случай был в моей практике, забавный. То есть врач не мог представить, что если была язва, должны быть рубцы, а если исчезло, и то и другое, и без хлеба, то этого не может быть, потому что не может быть никогда.</w:t>
      </w:r>
    </w:p>
    <w:p>
      <w:r>
        <w:rPr>
          <w:b w:val="0"/>
          <w:i w:val="0"/>
        </w:rPr>
        <w:t>Но самый смешной был один момент. Я работал с женщиной, правда, она оказалась не очень разумным человеком, потому что так и не закончил с ней работать. Она, видите ли, должна была уехать по путёвке в Чехословакию, а я потом тоже уезжал. У неё был туберкулёз позвоночника. Что это такое? Разрушаются позвонки. Я точно не помню сколько, но было, допустим, 10 позвонков разрушено, повреждено. Я поработал, осталось, допустим, 4-5, не важно. Суть – она ходила к тому же врачу, и врач сделал тесты все и раньше предыдущий рентгеновский снимок, где было 10 поврежденных позвонков, а на новом 5. Смотрит, тут 10, тут 5, а должно быть тут 5, стало 10, да? А получилось наоборот. Но он оказался честным врачом, относительно честным. Он написал в заключении, я потом смеялся, и один человек, который сейчас сидит в зале, тоже врач читал это заключение. И мы смеялись вместе. Он написал, раз было 10, стало 5, значит, произошла регенерация, он и отметил. Но регенерация невозможна, если регенерация невозможна, то, что это? Патология. Он так и написал – «патологическая регенерация костей». Люди, когда зашоренные, у них понимание именно такое ограниченное, поэтому возникают такие абсурды, как «патологическая регенерация костей». К сожалению, я не знаю с девушкой что стало, потому что она всё-таки уехала в Чехословакию, не послушав мой совет. «Нет, вот больше такой возможности не будет поехать в Чехословакию». Работа не была закончена, но факт довольно-таки забавный. Дальше.</w:t>
      </w:r>
    </w:p>
    <w:p>
      <w:r>
        <w:rPr>
          <w:b/>
          <w:i w:val="0"/>
        </w:rPr>
        <w:t>36.8.ВОПРОС:</w:t>
      </w:r>
      <w:r>
        <w:rPr>
          <w:b/>
          <w:i w:val="0"/>
        </w:rPr>
        <w:t xml:space="preserve"> Формирование физического тела человека при внутриутробном развитии. Участвуют ли другие сущности? И здесь же спрашивают: договоренности с сущностью будущего человека с сущностью более низкой должны быть или нет?</w:t>
      </w:r>
    </w:p>
    <w:p>
      <w:r>
        <w:rPr>
          <w:b/>
          <w:i w:val="0"/>
        </w:rPr>
        <w:t xml:space="preserve">ОТВЕТ: </w:t>
      </w:r>
      <w:r>
        <w:rPr>
          <w:b w:val="0"/>
          <w:i w:val="0"/>
        </w:rPr>
        <w:t>Я отвечу другим примером, немножко смешным, но даст понимание. В Архангельске проводил выступление. После выступления делал массовый сеанс со всем залом, и средняя нагрузка, которую я выбирал, для некоторых оказалась перегрузкой, и они входили в состояние комы или близкое к состоянию клинической смерти. И потом я ходил в зал и возвращал тех, кто ушёл из тела. И была там одна девица, я бы не сказал, что она блистала интеллектом, её лицо не блистало печатью интеллекта, скажем так, но, тем не менее, человек вырубился. Природные задатки, видно, хорошие, людей довольно-таки много, каждый раз поразному. Я приходил и, раз-раз, втянул в человека. Я пошёл к следующему, только начал отходить от неё, она тут же бум и опять готова. Я второй раз, третий раз, и когда третий раз был вынужден вернуться к ней, пришлось вступить в контакт телепатический с её сущностью: «Ой, как я тебе благодарна, наконец, ты освободил меня от этого тупого тела». Я говорю: «Голубушка, это тело не моё, это твоё, вот давай». Когда я понял причину, я уже посадил так, чтобы она не выскочила. Говорю: «Вот твоя задача, твоё тело, давай раскручивай». Что получилось? Сущность довольно-таки высокого уровня, генетика тоже неплохая, вошла, воплотилась, но до фазы разумного животного наверняка так и не дошла. Поэтому заблокировано всё осталось. Вопрос: хотела ли сущность, чтобы это произошло? Нет, конечно.</w:t>
      </w:r>
    </w:p>
    <w:p>
      <w:r>
        <w:rPr>
          <w:b w:val="0"/>
          <w:i w:val="0"/>
        </w:rPr>
        <w:t>Сущность хотела воплотиться, не хотела, а воплощение происходит чаще всего очень редко, когда сущность выбирает себе новое воплощение, для этого она должна уже достичь определённого уровня. А чаще всего что происходит? В момент зачатия идёт определённый выброс энергетики, и сущность, которая ещё гуляет после предыдущей жизни, спокойно сидит, условно, с друзьями чаи гоняет, и тут её втянуло. И она: «О, вот это я влип». Это я утрирую, но в принципе суть такая же. Сущность втягивает по принципу резонанса с генетикой, в которую она входит. А теперь по поводу более примитивных сущностей, которые участвуют в формировании физического тела. Естественно, когда сущность входит, то входит что? Одна клетка оплодотворённая, правильно? Естественно, сущность сформировать себе тело из одной клетки не может, уровень развития сущности многоклеточного и сложно организованного организма и одноклеточного организма, который представляет яйцеклетка, весьма отличается. Так что происходит?</w:t>
      </w:r>
    </w:p>
    <w:p>
      <w:r>
        <w:rPr>
          <w:b w:val="0"/>
          <w:i w:val="0"/>
        </w:rPr>
        <w:t>В «Последнее обращение к человечеству» я это детально расписал, кто интересуется. В момент, как говорится, в одну клетку, в человеческую генетику входят сущности более примитивных, чуть-чуть выше одноклеточных. Многоклеточный, но на уровне амёбы, скажем так, несколько клеток есть. Её втягивают автоматически, её никто не согласовывает, её никто не спрашивает. Просто таким же резонансом втягивают в биомассу, только когда сущность той же амёбы, к примеру, входит в биомассу с генетикой человека, она там долго пробыть не может. Только она начинает себе формировать новое тело из биомассы с человеческой генетикой, но продержится там несколько дней, и её вышвыривает, потому что качественный уровень генетики выше, чем это. И она выбрасывает, микросмерть, и всасывается следующий уровень сущности, и так далее. Биомасса растёт, количество клеток растёт, постепенно, эволюционно поднимаясь. Получается симбиоз с теми сущностями, опять-таки никто не выбирает, это просто происходит на уровне автомата, втягивание сущности. Происходит увеличение биомассы до тех пор, пока её эволюционный уровень не сможет согласоваться с сущностью человека, войти и начать формирование себе тела. Именно поэтому эмбрион человека на разных фазах напоминает то рыбку, то хвост начинает расти, помните? То лапки лягушачьи начнут расти, то жабры. Это опять-таки не мои выдумки, это фактический материал, который медицина имеет в достаточном варианте, и всё говорят, что это потому, что мы произошли от обезьяны, и так далее. Только мы от обезьяны не происходили в любом случае, потому что наши предки были на других планетах – это первое. А во-вторых, даже если были на этой планете, не обезьяны являются нашими предками. Они нам близки, но, тем не менее, не предки, но это особый разговор. Поэтому с сущностями договоренности в таком плане не происходит, просто происходит автоматическое втягивание и выбрасывание сущности. Именно когда происходит около месяца, 2-3, угрозы выкидыша у женщины, такие проблемы бывают. Это связано с тем, что одна сущность может выброситься из биомассы, а если другая по тем или иным причинам не втянулась, может стресс повлиять на этот процесс, то получается выкидыш, замирание плода. Если же другая сущность входит, продолжает дальше развитие.</w:t>
      </w:r>
    </w:p>
    <w:p>
      <w:r>
        <w:rPr>
          <w:b w:val="0"/>
          <w:i w:val="0"/>
        </w:rPr>
        <w:t>Но медицина даже этих вопросов не понимает и многих вопросов других не понимает, к сожалению. Если им добавить к тем крупицам знаний, которые есть в анатомии и физиологии природу живой материи, как живая материя функционирует, врачи бы действительно могли понимать, но их не интересует это. Сейчас большинство врачей, я не говорю, что всех, не интересует, чтобы человек выздоровел. А как же, если все здоровенькие будут, они же с голоду помрут, кто пойдёт к врачам. Поэтому, чем больше человек болеет, тем лучше, это значит, что врач обеспечен работой, пока он сам не загнётся или на пенсию не выйдет.</w:t>
      </w:r>
    </w:p>
    <w:p>
      <w:r>
        <w:rPr>
          <w:b w:val="0"/>
          <w:i w:val="0"/>
        </w:rPr>
        <w:t>(Голос из зала: «А сущности у всех одинаковые или разные?»). Разные, сущность входит в гармоничное с уровнем развития биомассы, то есть генетика родителей. И очень важно, есть ли у родителей чувства, настоящие чувства, не как сейчас говорят «секс», а любовь в момент зачатия. Вот если секс – ничего хорошего от родившихся детей не ждите. А потом удивляются, почему такие плохие дети»? Потому что должна быть любовь. А гормоны, которые бьют в мозги и не только в мозги, это не любовь. Вот тоже сейчас, что делают, сейчас можно затронуть, раз уж пошло по воплощениям. Сейчас у молодёжи, что мне досадно, разрушается всё, у них секс уже приравняли к любви. Любовь отличается, секс – это когда человек имеет близость с партнёром, желательно другого пола, но это не любовь. Потому что, человек, который любит, он может жить и любить человека, не зависимо, есть у него интимные отношения с другим человеком или нет. Любовь – это состояние души, а не физиологии. Если есть состояние души, и потом происходит слияние физических тел, вот от такого рождаются талантливые и гениальные дети. А если этого нет, когда просыпаются, «а как тебя зовут?», «а как тебя?», «а ты кто?», «а я не знаю». Извините, что из такого может произойти?</w:t>
      </w:r>
    </w:p>
    <w:p>
      <w:r>
        <w:rPr>
          <w:b w:val="0"/>
          <w:i w:val="0"/>
        </w:rPr>
        <w:t>А если учесть, что, к сожалению, природа женщины такова, что все мужчины оставляют на женщине при близости свои отпечатки, особенно первый мужчина. Наши предки это знали весьма хорошо. И что самое плохое, если женщина имеет множество партнёров, она ищет того, который подойдёт…. Я не знаю, по каким признакам подбирают женщины сейчас, молодёжь. Но я думаю, не нужно объяснять по каким признакам, к сожалению. Я не хочу произносить эти признаки, потому что не думаю, что будет приятно слышать молодёжи. Вот пока найдёт, чтобы всё подходило и по всем параметрам, может пройти через 100 партнёров. Так вот, когда после этого рождаются дети, то эти дети накапливают и получают от мамы отпечатки всех партнёров, которые у неё были, включая психические заболевания и генетические. Это опять-таки не мои выводы, это исследования генетиков. Это не только с человеком происходит, во всей природе то же самое, и с животными происходит то же самое.</w:t>
      </w:r>
    </w:p>
    <w:p>
      <w:r>
        <w:rPr>
          <w:b w:val="0"/>
          <w:i w:val="0"/>
        </w:rPr>
        <w:t>И поэтому сейчас всё меньше и меньше рождается здоровых детей, одна из причин – сексуальные революции. Никто не против близости, я бы назвал, не секса, а близости между мужчиной и женщиной, это норма, нормальные отношения между мужчиной и женщиной, но когда между этими двумя человеками существует любовь, а не просто физиология. Вот когда есть любовь и происходит близость – это красиво, это изумительно, моё мнение. Я не говорю, что все должны считать так же. А когда просто физиология и ничего более, с моей точки зрения, этот человек ведёт себя хуже животного, вот и всё. Следующий вопрос чтобы не расстраивать дальше и мужчин и женщин.</w:t>
      </w:r>
    </w:p>
    <w:p>
      <w:r>
        <w:rPr>
          <w:b/>
          <w:i w:val="0"/>
        </w:rPr>
        <w:t>36.9.ВОПРОС:</w:t>
      </w:r>
      <w:r>
        <w:rPr>
          <w:b/>
          <w:i w:val="0"/>
        </w:rPr>
        <w:t xml:space="preserve"> Во время снов люди могут видеть умерших, и так далее.</w:t>
      </w:r>
    </w:p>
    <w:p>
      <w:r>
        <w:rPr>
          <w:b/>
          <w:i w:val="0"/>
        </w:rPr>
        <w:t>ОТВЕТ:</w:t>
      </w:r>
      <w:r>
        <w:rPr>
          <w:b w:val="0"/>
          <w:i w:val="0"/>
        </w:rPr>
        <w:t xml:space="preserve"> Это реальные вещи, это не бред. Просто в обычном состоянии человек закрыт, далеко не все могут видеть сущности близких людей, которые ещё не ушли или приходят, потому что видят не глаза, видит мозг. Кто читал, я объяснения эти давал, если кто не читал, то почитайте, там детальное идёт объяснение. Видит мозг. Наши глаза не позволяют нам видеть другие уровни нашей планеты, даже не всей Вселенной, а только нашей планеты. Вот что за этой стеной находится, не позволяют видеть, но это не значит, что там ничего нет. Так и здесь. А во время сна, когда человек спит, его сущность покидает его физическое тело, и он, правда не мёртвый, а тоже находится на тех уровнях, на которых находится умерший. И, естественно, в этом состоянии человек может видеть близких, которые могут специально приходить, чтобы передать какую-то информацию и так далее.</w:t>
      </w:r>
    </w:p>
    <w:p>
      <w:r>
        <w:rPr>
          <w:b w:val="0"/>
          <w:i w:val="0"/>
        </w:rPr>
        <w:t>Но тут нужно быть тоже очень осторожным, потому что очень часто используют паразиты астральные, им же кушать хочется, своих тел уже нет, а им кушать хочется тоже. Они могут сканировать мозг человека, ведь сущность и мозг не только здесь находится, коробка черепная – это только фундамент нашего мозга. Основная часть находится на других уровнях, поэтому мы мыслим. Сколько бы учёные не искали мысли в нейронах мозга, их не нашли, кроме как движение ионов, одних и тех же, между прочим. Концентрация ионов натрия и калия меняется и всё, в небольших пределах, в каждом нейроне в отдельности. Но это не мысль, это химия. А именно эти изменения обеспечивают процесс мышления на других уровнях. Поэтому, когда человек спит, его память, сознание всё реально существует.</w:t>
      </w:r>
    </w:p>
    <w:p>
      <w:r>
        <w:rPr>
          <w:b w:val="0"/>
          <w:i w:val="0"/>
        </w:rPr>
        <w:t>Просто когда человек умирает, физическое тело уже не действует, полностью сознание смещается на уровень сущности, он уже чувствует себя там целиком. И фильмов уже много правильных появилось, где показывают, что после смерти человек не понимает, почему кто-то с его телом что-то делает, это же его тело, это же он тут. Действительно такое происходит. И когда человек умирает и потом приходит во сне, чаще всего его кто-то не отпускает, или какие-то невыполненные задачи, и хочет сообщить что-то. Если это не игра паразитов, которые пытаются под видом близких родственников откачать потенциал, то бояться не нужно. Там вы можете общаться с ними так же, как мы с вами общаемся здесь, только здесь мы общаемся словесно, а там телепатически. Я тоже могу с вами общаться телепатически, все услышали? (Голос из зала: «Громче»). Громче? Хорошо. Так помогло? Там же, как человек покидает во время сна тело, он общается телепатически, общение может быть нормальное между умершими и родственниками, друзьями, близкими. Если это не паразитов игра, то это реальные вещи, и бояться не нужно. Просто не нужно идти за ними, потому что, если пойдёте, вы уже можете не вернуться в тело, такое тоже бывает. Так что это реальные вещи, просто нужно более осторожно относиться, с пониманием и знанием что к чему.</w:t>
      </w:r>
    </w:p>
    <w:p>
      <w:r>
        <w:rPr>
          <w:b/>
          <w:i w:val="0"/>
        </w:rPr>
        <w:t>36.10.ВОПРОС:</w:t>
      </w:r>
      <w:r>
        <w:rPr>
          <w:b/>
          <w:i w:val="0"/>
        </w:rPr>
        <w:t xml:space="preserve"> Что Вы думаете об НЛО на Солнце? С какой он галактики?</w:t>
      </w:r>
    </w:p>
    <w:p>
      <w:r>
        <w:rPr>
          <w:b/>
          <w:i w:val="0"/>
        </w:rPr>
        <w:t xml:space="preserve">ОТВЕТ: </w:t>
      </w:r>
      <w:r>
        <w:rPr>
          <w:b w:val="0"/>
          <w:i w:val="0"/>
        </w:rPr>
        <w:t>Во-первых, нужно посмотреть, я не смотрел давно, что там на Солнце летает. Во-вторых, вопрос, а зачем НЛО на Солнце? Чтобы его там увидел кто-то? Большинство телескопов его не фиксируют там. Я думаю, иногда специально пускается деза, вместо того, чтобы выдавать реальную информацию, в которой десятки тысяч фактов появления летающих объектов не земного происхождения. Хотя есть летающие объекты земного происхождения, которые некоторые принимают за НЛО, потому что они совершенно отличаются от привычных нам средств перемещения в пространстве. Такие тоже есть, но многие присутствующие действительно другие. Но поверьте, если бы кто-то прилетел, он бы не светился на Солнце. Они имеют возможность делать себя невидимыми, чтобы их никто не видел. Вопрос, зачем они себя открыли? Насколько я помню, это было давно сообщение об этом, там не было подтверждения. Это было в одном месте сообщение, которое потом не подтвердилось. Вопрос, было ли оно? Извините, если вы сделали фотографию, если каждый здесь сидящий человек сделает фотографии, допустим, меня, то у каждого, у кого фотоаппарат исправен, получатся фотографии меня, правильно? Если не сломают все фотоаппараты и не перестанут фотографировать, но это вопрос второй уже. Но если они все работающие и не заблокированные, то все фотоаппараты сфотографируют меня или других сидящих. А если один фотоаппарат сфотографировал, а потом говорит: «Где ещё фотография? В том месте, где снимали, уже нет». Или этого никогда не было, или было и давно ушло куда-то. Поэтому не нужно акцентировать внимание на некоторые сообщения.</w:t>
      </w:r>
    </w:p>
    <w:p>
      <w:r>
        <w:rPr>
          <w:b w:val="0"/>
          <w:i w:val="0"/>
        </w:rPr>
        <w:t>Разумных цивилизаций в Космосе миллиарды, и в нашей галактике их очень много, и во Вселенной нашей полным-полно. Естественно, они прилетают, но большинству запрещено вмешиваться в дела, потому что вмешательство ни к чему хорошему не приведёт. Вот скажите, у каждого есть своя семья, правильно? Если придёт кто-то, к примеру, англичанин, который ни бельмеса по-русски не понимает, и вы по-английски ни бельмеса не понимаете, придёт, увидит, что вы, допустим, спорите или ссоритесь между собой из-за чего-то, и начнёт вам поанглийски объяснять, как вам строить свою семью. Что вы скажете такому англичанину? А, что вы ему скажете? В лучшем случае. Для того, чтобы помочь, необходимо, чтобы те, кто прилетали, знали, что происходит здесь. Для этого нужно знать все нюансы. А потому что, если, допустим, муж и жена спорят, ссорятся из-за чего-то, и у каждого своя правда есть, чью сторону нужно взять? Правду одну или правду другую? Потому что, правды нет десяти, правда есть одна, истина одна. Просто каждый видит правду через свои глаза, через призму своего восприятия и выбирает то, что ему хочется. Бывает, конечно, кто-то прав больше, кто-то прав меньше, но опять-таки, чтобы понять, нужно хотя бы знать язык, знать культуру, традиции.</w:t>
      </w:r>
    </w:p>
    <w:p>
      <w:r>
        <w:rPr>
          <w:b w:val="0"/>
          <w:i w:val="0"/>
        </w:rPr>
        <w:t>К примеру, зачем ходить далеко, если, допустим, у мусульман в целом ряде стран принято до сих пор женщинам закрывать лицо, правильно? А вы приедете и скажете: «Слушай, давай открывай личико». Помните, Гюльчатай, «покажи личико». Он показал, правильно? Помните, кто показал? Вот такое тоже может быть. Или, у мусульман запрещено мужчинам переступать в доме порог женской половины, знаете? А у нас, русских, и не только русских, и других народов, это не запрещают. Вот вы, не зная, по своим привычкам придёте, попадёте на женскую половину, надо объяснять, что будет потом с вами? Вот я привожу простые примеры для того, чтобы было понятно. Для того, чтобы кто-то смог помочь, необходимо, чтобы тот, который помогает, хотя бы понимал, что в реальности происходит, какой менталитет, какие перестройки, какие традиции, обычаи у тех, кому он хочет помочь, и на каком уровне развития и понимания они находятся. И если не будет этого понимания, такая помощь, что будет? Хуже воровства, правильно? Только вред принесёт.</w:t>
      </w:r>
    </w:p>
    <w:p>
      <w:r>
        <w:rPr>
          <w:b w:val="0"/>
          <w:i w:val="0"/>
        </w:rPr>
        <w:t>(Голос из зала: «А они, что, вмешиваются?»). Вмешиваются в основном чёрные цивилизации или серые. Я в «Последнем обращении к человечеству» написал, кто это. Чёрные не по цвету кожи, так же, как некоторые говорят, что «существует чёрная энергия и существует белая энергия». Понимаете, если существуют так называемые «белые маги» и существуют «чёрные маги», то это не значит, что у белых магов белая энергия, покрашена в белый цвет, а у чёрных чёрная. И чёрные и белые маги, если говорить о магах, пользуются теми же самыми материями, потому что, материи не имеют окраса, окрас придаёт сознание того человека, который использует их, потому что, одним и тем же инструментом можно убить и этим же инструментом можно создать. Поэтому нет чёрных материй и белых.</w:t>
      </w:r>
    </w:p>
    <w:p>
      <w:r>
        <w:rPr>
          <w:b w:val="0"/>
          <w:i w:val="0"/>
        </w:rPr>
        <w:t>Чёрная материя – термин, введён современными учёными-физиками, потому что, Космос пустой, якобы. А там 90% чёрным выглядит, звёзды на небе светятся, а вокруг, что? Чернота. А вот в этой черноте содержится 90% материи Вселенной нашей. Вот и назвали чёрной, не потому, что она чёрная по своей сути. На самом деле, если видеть правильно, вся эта материя многоцветная. Но нужно ведь видеть. А когда не могут видеть, выглядит чёрной, вот они и называют чёрной материей, но это не значит, что это чёрная материя, что это чёрные силы за этим стоят и так далее. И опять-таки, чёрные силы – это не значит, что это чёрт рогатый с копытами и хвостом. Дело не в том, какие там украшения на голове и на ногах, а то сознание, то понимание, тот менталитет, который применяют те, кто действует.</w:t>
      </w:r>
    </w:p>
    <w:p>
      <w:r>
        <w:rPr>
          <w:b w:val="0"/>
          <w:i w:val="0"/>
        </w:rPr>
        <w:t>Что у нас принято считать? Дьявол – это сатана, хотя са-та-на – это «святая вода», а имя дьявола Люцифер – «несущий свет», правильно? Забавно, несущий свет. Только бог Яхве тоже пишет, что «я вам принесу свет, избранному народу своему, но для остальных это будет тьма и хаос», забавно получается? Это слова бога Яхве, а не мои, почитайте Тору. Получается, что свет для избранных, это мрак и хаос для всех остальных. Избранных горстка, а всех остальных 99%. Получается свет Люцифера, он действительно несёт кому-то свет, но этот свет особый несёт другим, а всем остальным – это мрак, не свет, не в этом дело. Но, тем не менее, создаётся специальный образ, что чёрные силы – это обязательно должны быть с рогами, копытами, ужасными с наружи. Помните, «на лицо ужасные, добрые внутри». И обязательно должны быть типа вампиров с клыками и тому подобное, вот это называется облик чёрных сил. И везде дьявол с копытами, с рогами. Это специально создано. На самом деле тот, кого называют на Земле дьяволом, изумительно красивое существо, по всем представлениям идеально красивое существо, мужчина, между прочим. Идеально красивое, то есть, все бы женщины влюбились по уши. И никаких копыт, хвостов и так далее нет. То есть, дело не во внешности, а во внутреннем содержании. Когда внешность и внутреннее содержание не соответствуют, вот это большая проблема. В данном случае мы имеем проблему, что, так называемый, дьявол имеет несоответствие между внешним и внутренним содержанием, и это в любом случае приведёт к его уничтожению, рано или поздно. Это шутка, но в каждой шутке есть доля шутки, помните?</w:t>
      </w:r>
    </w:p>
    <w:p>
      <w:r>
        <w:rPr>
          <w:b/>
          <w:i w:val="0"/>
        </w:rPr>
        <w:t>36.11.ВОПРОС:</w:t>
      </w:r>
      <w:r>
        <w:rPr>
          <w:b/>
          <w:i w:val="0"/>
        </w:rPr>
        <w:t xml:space="preserve"> Здесь опять личный вопрос, по возможности постараюсь ответить, но личные вопросы и по лечению не буду озвучивать. Вопрос весьма интересный.</w:t>
      </w:r>
    </w:p>
    <w:p>
      <w:r>
        <w:rPr>
          <w:b/>
          <w:i w:val="0"/>
        </w:rPr>
        <w:t>Расскажите о славянском обряде имянаречения. Как Вы относитесь к такому обряду, который сейчас проводится в некоторых славянских общинах, например, в Омской общине староверов – инглингов?</w:t>
      </w:r>
    </w:p>
    <w:p>
      <w:r>
        <w:rPr>
          <w:b/>
          <w:i w:val="0"/>
        </w:rPr>
        <w:t>ОТВЕТ:</w:t>
      </w:r>
      <w:r>
        <w:rPr>
          <w:b w:val="0"/>
          <w:i w:val="0"/>
        </w:rPr>
        <w:t xml:space="preserve"> А вы скажите, как обычно нарекают? В ЗАГСах нарекали, родители давали имена, да? Или раньше в церкви приходили, и священник смотрел по священной книге, какой святой день сегодня. И вот нарекал, как говорится, называл точнее, именем того или иного, мужчину или женщину, если это день того или иного святого. Вы думаете, кто прав? Или сегодняшние правы, или нет? Знаете, почему никто не прав, сейчас даже?</w:t>
      </w:r>
    </w:p>
    <w:p>
      <w:r>
        <w:rPr>
          <w:b w:val="0"/>
          <w:i w:val="0"/>
        </w:rPr>
        <w:t>К сожалению, в большинстве случаев они слышали звон, да не знают где он. Потому что, есть истинное имя, и всегда – «меня зовут», а не говорят – «моё имя», правильно? Почему? Есть – «меня зовут», значит, как зовут все остальные, а «моё имя» совершенно другое. У меня тоже есть моё имя. Тоже не одно, а менялось по мере того, как я менялся сам, но не в этом дело. Понимаете, наречь имя может только человек действительно обладающий, настоящий волхв. А не то, что «я нацепил себе погоны, считаю, что я теперь волхв, я решил, что я волхв и всё, кто-то имеет против?» Вот такой подход – ничто, потому что, как у наших предков было?</w:t>
      </w:r>
    </w:p>
    <w:p>
      <w:r>
        <w:rPr>
          <w:b w:val="0"/>
          <w:i w:val="0"/>
        </w:rPr>
        <w:t>А было очень просто. До 7 лет ребёнка называли чадо, и имя не давали. Не давали имена до 7 лет, потому что, чтобы дать имя, нужно сначала увидеть суть человека. И потом, когда ребёнок достигал семилетнего возраста, его брал волхв, уводил подальше, чтобы никто не слышал, сканировал его суть, сущность и давал имя, резонансное с его задачами и предназначением на этой Земле. И это имя этот человек не распространял на всех, он мог доверить это имя только единицам, тем людям, которых он знал хорошо. Почему? Потому что, истинное имя делает человека беззащитным, любой чёрный, который получит истинное имя, не всегда, конечно, справляется, но может уничтожить того человека, зная его истинное имя. Потому что, это ключ, это равносильно дать ключи от квартиры, где деньги лежат. Вы каждому на улице даёте ключи от квартиры, где деньги лежат? Ещё и говорите: «Вы знаете, я только что продал дачу, машину, загородный дом и все деньги положил в правом ящике своего письменного стола, вот вам ключи». И вышли на улицу и отдали первому встречному. Что произойдёт? Много людей не воспользуются этими ключами, как вы думаете? Что-то не очень бурно выражается. Я понимаю, что здесь сидящие, это не сделают, я надеюсь, так? Первому встречному. Это повезёт, если первый встречный окажется порядочным человеком, а большинство – «ещё адрес укажите, ещё пин-код замка». И большая вероятность того, что вы придёте в квартиру, и там ничего не окажется, не 100%, но гарантировано. Поэтому сакральное имя именно даёт ключ.</w:t>
      </w:r>
    </w:p>
    <w:p>
      <w:r>
        <w:rPr>
          <w:b w:val="0"/>
          <w:i w:val="0"/>
        </w:rPr>
        <w:t>Кто читал 2 том «Россия в кривых зеркалах», кто успел прочитать, у кого она есть. Кстати, вы можете иметь на законных основаниях эту книгу, читать её, но вы не имеете права её продавать, кому-то распечатывать. Вы знаете об этом, то есть никто читать вам эту книгу запретить не может. Поэтому, у кого она есть, не бойтесь, можете посмотреть эту книгу, где я описывал, как Изида пыталась получить настоящее имя бога РА, помните? Кто читал. Потому что, получив его настоящее имя, она заполучила всю его силу, к чему она стремилась. И она его специально травила так, что он умирал, но он не хотел умирать. Она его заставила: «Я тебе дам противоядие, если ты назовёшь мне своё сакральное имя». Он долго брыкался, сопротивлялся, муки были большие, но в конечном итоге не выдержал. Слабый оказался бог РА, и выдал имя, после чего она получила доступ к знаниям. И после чего социальные паразиты, если перевести легенду в реальность, получили, не так как в легенде, конечно, тайные знания, с помощью которых смогли захватить весь мир. Вот вам и пожалуйста, знание сакрального имени. В то время тот, кто назывался богом РА, если он не был богом, но он имел определённые знания, умения. Он был весьма невысокого уровня развития, но имел определённые знания, которые хранились, и поэтому попали не в какие нужно руки, и получилось то, что мы сейчас с вами имеем, теперь нам приходится расхлёбывать.</w:t>
      </w:r>
    </w:p>
    <w:p>
      <w:r>
        <w:rPr>
          <w:b w:val="0"/>
          <w:i w:val="0"/>
        </w:rPr>
        <w:t>Поэтому наши предки называли, именно волхвы давали имя каждому человеку, а было прозвище как «меня зовут», которое знали все остальные. А когда сейчас куда ни смотришь, все там Велимиры, Велимудры, и так далее. И главное, «вот я так считаю». Это должно быть действительно закрыто, и никто не должен кричать о своём. А когда читаешь имена, которые сами себе взяли, это просто детские игры, не понимают, что за этим в реальности стоит. Это опять-таки моё мнение и я фактами могу это доказать, если кто будет пытаться возражать, и таких фактов у меня предостаточно. Следующий вопрос.</w:t>
      </w:r>
    </w:p>
    <w:p>
      <w:r>
        <w:rPr>
          <w:b/>
          <w:i w:val="0"/>
        </w:rPr>
        <w:t>36.12.ВОПРОС:</w:t>
      </w:r>
      <w:r>
        <w:rPr>
          <w:b/>
          <w:i w:val="0"/>
        </w:rPr>
        <w:t xml:space="preserve"> Как избежать конфликтов между родителями и ребёнком в религиозных разногласиях, когда родители верят, а ребёнок считает, что родители заблуждаются?</w:t>
      </w:r>
    </w:p>
    <w:p>
      <w:r>
        <w:rPr>
          <w:b/>
          <w:i w:val="0"/>
        </w:rPr>
        <w:t>ОТВЕТ:</w:t>
      </w:r>
      <w:r>
        <w:rPr>
          <w:b w:val="0"/>
          <w:i w:val="0"/>
        </w:rPr>
        <w:t xml:space="preserve"> Вы знаете, думаю, ни тем, ни другим нельзя навязывать своё пониман6ие. Я считаю так, моё мнение, человек вправе верить хоть в бога, хоть в дьявола, грубо говоря, до тех пор, пока он не начнёт навязывать это другим, не важно, каким способом, словесно или силой. Это можно человеку попытаться объяснить, что он прав или не прав, а захочет он принять или остаться в заблуждениях, если заблуждения есть, это право каждого человека до тех пор, пока он не начинает навязывать другим. Поэтому мой совет, если такая ситуация возникает, не нужно, просто дать возможность человеку, попробовать объяснить, не навязать, «вот почитай это», самое главное, чтобы человек начал думать сам. Пока человек не думает сам, за него все думают, да? Здесь безполезно говорить что-то. И часто человек не хочет думать сам. Вот самое худшее, что многие люди не хотят думать сами. Потому что, это ж так тяжело, «это же я должен подумать, нужно мозгами шевелить, уже пошевелили за меня, уже за меня всё продумали».</w:t>
      </w:r>
    </w:p>
    <w:p>
      <w:r>
        <w:rPr>
          <w:b w:val="0"/>
          <w:i w:val="0"/>
        </w:rPr>
        <w:t>Возьмём хотя бы совсем недавно, несколько столетий назад, все считали, что Земля плоская и что вокруг Земли всё вращается, вся Вселенная вокруг Земли вращается, да? И до сих пор существует «общество плоской Земли», где люди считают, что Земля плоская и что она центр Вселенной. И никакие аргументы. Я бы взял одного такого гаврика, посадил на космический корабль, вывез, сказал: «Вот вы доверяете этому человеку?» Что бы я сделал в таких ситуациях: «Вот кому вы доверяете, что его слову поверите», да? Они выбрали одного человека, всех не свозишь, правильно? Вывез бы туда: «Плоская, да?», «центр Вселенной?» И вернул обратно. И вы думаете, все бы поверили слову того человека? Сказал: «Братья и сёстры, я побывал, всё, я разочарован, Земля не плоская, она круглая», все изменятся? Или прибьют, чтобы он не дошёл, не сказал. Другие скажут: «А мы тебе не верим, купили тебя, заменили, тебя накололи, закодировали». И что, каждого возить? Ну и пускай себе дурью маются, главное, чтобы это никому не вредило. Что они: «Вот мы выходим, и мы видим, что Земля плоская», да? А вы знаете, когда муравьи выходят куда-то на поле битвы, для него всё супер-гигантское. И он говорит: «О, вокруг все гиганты», да? В том же самом случае даже котёнок, для нас котёнок – гигант? Странно, нет реакции. Понимаете, вот когда кто-то делает выводы и считает, что его органы чувств, которые дают какую-то определённую информацию, он только им верит. Я вам просто приведу один пример, ещё время есть, несколько из другой оперы, но он показывает, как органы чувств могут людей просто-напросто подводить.</w:t>
      </w:r>
    </w:p>
    <w:p>
      <w:r>
        <w:rPr>
          <w:b w:val="0"/>
          <w:i w:val="0"/>
        </w:rPr>
        <w:t>В Нью-Йорке в 95 году в ноябре у меня было 3 дня семинара, где собрались люди, которые интересуются «нью-эйдж», так называемым, то есть всеми паранормальными явлениями. Кто-то из них занимается, имеет своих ангеловхранителей и так далее. Естественно, я начал говорить, объяснять, что если у когото есть потенциал, это, конечно, хорошо. Но большинство ангелов-хранителей и проводников, это паразиты. Вы знаете, я мысли-то читаю, не всегда говорю об этом, но это не значит, что я не делаю этого. И вижу, что люди думают: «А, это всё касается только не меня, вот все остальные – лопухи, все вокруг, а вот у меня настоящие».</w:t>
      </w:r>
    </w:p>
    <w:p>
      <w:r>
        <w:rPr>
          <w:b w:val="0"/>
          <w:i w:val="0"/>
        </w:rPr>
        <w:t>У меня был во время первой школы такой случай, когда показал, что есть настоящие ангелы-хранители одной женщине, которая там была. Она потом в депрессию впала, несколько дней не приходила на занятия, когда увидела, кто на самом деле есть её «великие учителя». Ну вот, вижу, не хотят верить, думаю, что же мне делать? Я тогда перестроил несколько человек, которых более-менее можно быстро привести в порядок. И там был мужчина, у которого действительно задатки очень хорошие, я его перестроил, начал видеть. Тут же подтвердил – диагноз поставил человеку очень точно, медицинское образование имел, поэтому, когда увидел проблему, он смог правильно поставить, какая определённая проблема точно у человека, которого он увидел, не зная этого человека даже вообще.</w:t>
      </w:r>
    </w:p>
    <w:p>
      <w:r>
        <w:rPr>
          <w:b w:val="0"/>
          <w:i w:val="0"/>
        </w:rPr>
        <w:t>Ну и вот, я говорю: «Вы в кого верите?» Он: «Я верю в Христа». Я говорю: «О, это хорошо, а если я Вам по блату организую, как?» Он: «Это мечта моей жизни». Я: «Вам повезло, у меня есть блат». Раз, и его лицо, это нужно было видеть, была и видеозапись, его лицо просветлело, стало такое удовлетворённое и вдохновлённое, восторженное и так далее. Я говорю: «А что такое?» Он: «Я вижу Христа». Я говорю: «А Вы уверены?» – «Да». Я говорю: «А если скажу, вот Вас сейчас к стенке поставят или Вы скажете правду». «Я готов умереть, я вижу Христа». То есть человек был готов умереть, потому что он увидел Христа. А в чём был трюк? Мне нужно было показать людям, как можно легко обманывать, что я сделал? Я просканировал его мозг, какой внутри него сидит образ Христа, у каждого свой же образ, правильно? И каждый на иконах рисует по-своему, правильно И, у каждого человека складывается свой собственный образ того или иного человека, особенно таких личностей как Радомир, реальное имя. Я просканировал его мозг и создал идеального образ того, что у него сидело в голове. Поэтому он его скушал вот так, ни момента сомнения, он видел его, и видел то, что у него сидит в голове, и он ещё был рад, потому что он истинно видел Христа, он правильно понимал, кто такой Христос, видел его правильно. Чем закончилось, знаете? Я ему сказал: «Помереть Вы ещё успеете, это не проблема, но прежде, чем помирать, я Вам дам структуру для сканирования, Вы просканируете, если это Христос, с ним ничего не случится, он не обидится, поверьте, но если не Христос, то….». Видели бы вы его лицо, когда он просканировал. Я просто создал голограмму пустую, хотя, если бы хотел поиграть, я мог бы создать так, что он увидел бы то, что мне нужно, даже тысячу раз просканировав. Мне задача не стояла эта, у меня задача была показать, что если ты видишь что-то и ты уверен, это не всегда твои глаза объективно дают тебе информацию, нужно всегда уметь и понимать, что может быть подача информации. Когда я, по крайней мере, его убедил, других – не знаю, но, тем не менее, было чётко показано, что когда человек видел и был уверен на 100%, что он видит Иисуса Христа, на самом деле это была воссоздана голограмма его собственного представления об этом человеке, не более того.</w:t>
      </w:r>
    </w:p>
    <w:p>
      <w:r>
        <w:rPr>
          <w:b w:val="0"/>
          <w:i w:val="0"/>
        </w:rPr>
        <w:t>А представляете, что можно сделать вообще? Можно поиграть ещё похлеще, и, между прочим, с нами играют уже не одно столетие. Кто читал Новый завет? Есть такие? Внимательно хотя бы? Почитайте внимательно. Кроме абсурдов и противоречий, которые показывают, что распятие происходило не в Израиле современном, а в Царь-граде или Стамбуле, или Константинополе, как называли раньше, что там элементарно доказать можно, это одно. Но второе, что там, помните, когда Понтий Пилат, я придерживаюсь версии, которая принята официально, не то, что на самом деле, а то, что церковью принято. Хотелось спасти Иисуса Христа, считая, что он не преступник, и он вспомнил об иудейском празднике, хотя это не у иудеев происходило.</w:t>
      </w:r>
    </w:p>
    <w:p>
      <w:r>
        <w:rPr>
          <w:b w:val="0"/>
          <w:i w:val="0"/>
        </w:rPr>
        <w:t>О том, что люди могут выбрать, спасти одного приговорённого к смертной казни и дать ему жизнь, помните? И все кричали: «Варавву, Варавву». И Понтию Пилату не удалось его спасти таким образом, люди, которым тот, кого называют Иисусом Христом, помогал, спасал жизни, почему-то выбрали не его. А действительно Варавва был убийцей, преступником. Как вы думаете, почему? Дальше почитайте, и в фильмах показано хорошо, и в Библии написано хорошо, когда его везли на Голгофу, так называемую, все люди кидали камни в него, гнилые овощи, фрукты, кричали, насмехались над ним, помните?</w:t>
      </w:r>
    </w:p>
    <w:p>
      <w:r>
        <w:rPr>
          <w:b w:val="0"/>
          <w:i w:val="0"/>
        </w:rPr>
        <w:t>Только один человек, я говорю по Библии, осмелился помочь, взять его крест и тащить, когда он упал, и одна женщина дала ему воды попить, и потом у него выбили воду. Все остальные, которым помогал, издевались и насмехались над ним, и такое продолжалось до тех пор, пока он не испустил дух на кресте. Как только он испустил дух, те же самые люди тут же пали ниц и начали рвать на себе волосы: «Ой, что ж мы наделали».</w:t>
      </w:r>
    </w:p>
    <w:p>
      <w:r>
        <w:rPr>
          <w:b w:val="0"/>
          <w:i w:val="0"/>
        </w:rPr>
        <w:t>Вопрос, почему такое было? А потому, что на этих людей шло пси-воздействие очень мощное. Воздействовали чёрные маги, против которых боролся тот же самый Радомир, воздействовали на массы, которые не могли противостоять этому воздействию, чтобы они делали то, что им нужно до тех пор, пока, как они посчитали, тот же самый Радомир перестал быть опасен, он испустил дух и умер. Всё, зачем тратить дальше силы, они добились своей цели. Вот вам, пожалуйста. Правда, тут никто не видел, как тот мужчина, который говорил. А от того, что они не видели, а они действовали, даже хуже. Тот хоть не кинулся проповедовать, что он увидел Христа и его посетил Иисус Христос, и теперь он его пророк новый. Он хоть не кинулся, понимаете? А эти кинулись и делали. А это похлеще, чем просто увидеть не то, что есть на самом деле.</w:t>
      </w:r>
    </w:p>
    <w:p>
      <w:r>
        <w:rPr>
          <w:b w:val="0"/>
          <w:i w:val="0"/>
        </w:rPr>
        <w:t>В данном случае люди делали то, что нужно кому-то. И вот такие вещи продолжаются не одну тысячу лет, между прочим. (Голос из зала: «Это на мусульман действуют, что они сейчас … большинство?»). Дело в том, что действуют на всех, просто, к сожалению, мусульман сейчас используют, почему? Сейчас социальным паразитам, чтобы опять, как говорится, соскочить от ответственности, им нужно сделать 3 мировую войну. И для этого идёт пока ещё не та война, идёт против нас война, а им нужна настоящая война, где будут стрелять пушки, для чего? Потому что, они пытались сделать неоднократно, всё это срывалось, и многое другое срывалось тоже, и чтобы уничтожение здесь было и так далее. Но это долгий разговор, и мы не успеем сегодня, и не столь эта тема сегодня разговора. Но пытаются развязать 3 мировую войну, чтобы под эту дудочку вылезть в очередной раз из всех проблем, то есть, скинуть всё на войну, списать всё на войну, очередной раз обобрать весь мир, как они делали неоднократно, и очередной раз укрепиться. Они сейчас в агонии, они действительно агонируют, неоднократная попытка развязать 3 мировую войну, которая у них планировалась между исламским миром, потому что, более миллиарда человек исповедуют ислам. Хотя вы знаете, что ислам это секта христианская? Уже знаете, кто читал. И таким образом другая секта, как христианская секта иудаизма, правильно? Так это просто секта из секты, так же как западный протекционизм – это восточный протекционизм, не более того.</w:t>
      </w:r>
    </w:p>
    <w:p>
      <w:r>
        <w:rPr>
          <w:b w:val="0"/>
          <w:i w:val="0"/>
        </w:rPr>
        <w:t>Даже ислам от слова «иса», что означает Иисус Христос, не знали об этом? Вот и всё. Ислам от слова «иса», «иса» по-арабски Иисус, вот и всё. Это секта, которая была отлучена на одном из христианских соборов в Византийской церкви, так называемой, называлась эта секта неонестерианской. Нестор, был такой проповедник, неонестерианская секта, где очень много мистики было привнесено, вот и всё. То есть нас разводят очень капитально кукловоды, которые за этим стоят. И везде во всех религиях, и у ислама, знаете кто главный бог, Аллах? А вы знаете, что Аллах – это одно из имён бога Яхве? Всего-навсего, не знали? Или Иегова – это другое имя. Вот в чём дело.</w:t>
      </w:r>
    </w:p>
    <w:p>
      <w:r>
        <w:rPr>
          <w:b w:val="0"/>
          <w:i w:val="0"/>
        </w:rPr>
        <w:t>Понимаете, людей разъединяют, потому что внесли невежество, потому что люди не знают таких элементарных вещей. Их натравливают, плюс ещё воздействуют на них определённым способом, и они, как дураки, начинают грызть глотку друг другу. А нужно наоборот прекратить драться друг с другом, а объединиться, как было раньше, и скинуть всех паразитов, которые нас используют для того, чтобы паразитировать на всех нас вместе взятых.</w:t>
      </w:r>
    </w:p>
    <w:p>
      <w:r>
        <w:rPr>
          <w:b/>
          <w:i w:val="0"/>
        </w:rPr>
        <w:t>36.13.ВОПРОС:</w:t>
      </w:r>
      <w:r>
        <w:rPr>
          <w:b/>
          <w:i w:val="0"/>
        </w:rPr>
        <w:t xml:space="preserve"> ВОПРОСОВ несколько, отвечу на один. Почему Вы не продолжаете книгу Светланы писать? Через неё, типа проводник.</w:t>
      </w:r>
    </w:p>
    <w:p>
      <w:r>
        <w:rPr>
          <w:b/>
          <w:i w:val="0"/>
        </w:rPr>
        <w:t>ОТВЕТ:</w:t>
      </w:r>
      <w:r>
        <w:rPr>
          <w:b w:val="0"/>
          <w:i w:val="0"/>
        </w:rPr>
        <w:t xml:space="preserve"> Во-первых, чтобы написать, нужно получать информацию, и это будет опять-таки пропускание через мой мозг, это не будет её книга. Я то, что мог, закончил её главу, в принципе то, что она не дописала, я настроился и сделал. Но дальше писать я не буду, потому что, мне нужно написать то, что я хочу, всё-таки я надеюсь, она напишет когда-нибудь свои книги ещё, и, может быть, не так долго ждать придётся.</w:t>
      </w:r>
    </w:p>
    <w:p>
      <w:r>
        <w:rPr>
          <w:b w:val="0"/>
          <w:i w:val="0"/>
        </w:rPr>
        <w:t>Я пока ещё не нашёл вариант, потому что тот вариант, который я знал, нужна была её помощь, а без неё я помочь не могу. И к тому же у меня защита очень мощная, и если бы у меня не было защиты, меня бы размазали миллион раз. И чтобы настроиться на телепатический контакт, у меня был только один раз хороший телепатический контакт с космическим кораблём, я писал об этом.</w:t>
      </w:r>
    </w:p>
    <w:p>
      <w:r>
        <w:rPr>
          <w:b w:val="0"/>
          <w:i w:val="0"/>
        </w:rPr>
        <w:t>И даже со Светланой мне нужно специально очень настраиваться, чтобы получить какую-то информацию, и всё равно это не то. Для того, чтобы передать, нужно чувствовать, воспринимать мир как она, а проблема в том, что принимающий информацию всё равно её трансформирует через себя, понимаете? Через свой мозг, через своё восприятие. Как бы я не хотел даже это делать, это всё равно не будет то, что она хотела. Поэтому я не берусь делать за неё. Я могу только писать своё восприятие о том, что она делала, через своё восприятие, и я буду писать дальше, я об этом уже пишу немножко, показываю, как я видел, как чувствовал. А за другого человека нельзя почувствовать и изобразить миру, потому что, в любом случае другой мир, другое восприятие, я не могу стать ей, я есть я, она есть она. И при всём желании это не будет то же самое, и я не хочу портить ни её информацию, ни свою. Потому что, я надеюсь, что она сама, это всё так.</w:t>
      </w:r>
    </w:p>
    <w:p>
      <w:r>
        <w:rPr>
          <w:b/>
          <w:i w:val="0"/>
        </w:rPr>
        <w:t>36.14.ВОПРОС:</w:t>
      </w:r>
      <w:r>
        <w:rPr>
          <w:b/>
          <w:i w:val="0"/>
        </w:rPr>
        <w:t xml:space="preserve"> Похоть – это блокировка, можно ли её снять?</w:t>
      </w:r>
    </w:p>
    <w:p>
      <w:r>
        <w:rPr>
          <w:b/>
          <w:i w:val="0"/>
        </w:rPr>
        <w:t xml:space="preserve">ОТВЕТ: </w:t>
      </w:r>
      <w:r>
        <w:rPr>
          <w:b w:val="0"/>
          <w:i w:val="0"/>
        </w:rPr>
        <w:t>Похоть не блокировка, это в принципе. Вернее будет сказать, и «да» и «нет», почему? Потому что, когда человек заблокирован, у него потенциал накапливается, а выхода ему нет, и он куда бьёт? В голову, не будем уточнять, какую и кому. И в принципе в какой-то степени это специально людям не позволяют развиться, специально не позволяют людям пройти эволюционные качественные барьеры, чтобы открыть на другой уровень развития. И тогда бы потенциал распределялся равномерно на другие уровни и обеспечивал развитие человека дальше.</w:t>
      </w:r>
    </w:p>
    <w:p>
      <w:r>
        <w:rPr>
          <w:b w:val="0"/>
          <w:i w:val="0"/>
        </w:rPr>
        <w:t>Специально социальные паразиты делают так, чтобы дети, подростки, точнее, никогда это не прошли, и единицы только могут преодолеть это. Потому что, если помочь детям именно так, у них потенциал пойдёт. Это не значит, что они превратятся в индифферентных людей, безразличных, нет. Но тогда придёт уже не уровень похоти, а тех чувств, о которых мы говорили, чистых, красивых, изумительных и неповторимых, а не такая похоть. И блокировку снять, кое-что можно снять, но, понимаете, особенно в молодости играют гормоны бурно. Кто уже молодость прошёл, знает прекрасно. И, кроме того, чтобы снять блокировки, должно ещё быть сознание самого человека, потому что, можно снять блокировки, но если гормоны играют, если человек по-прежнему слушается гормонов, скажем так, то пользы будет от этого мало.</w:t>
      </w:r>
    </w:p>
    <w:p>
      <w:r>
        <w:rPr>
          <w:b w:val="0"/>
          <w:i w:val="0"/>
        </w:rPr>
        <w:t>Но если человек, понимая происходящее, будет бороться, чтобы не превратиться в скотину, чтобы остаться человеком…. Я не говорю, что не должно быть отношений между мужчиной и женщиной. Вы знаете, всё-таки я считаю правильным, когда раньше девушка и парень встречались долгое время, прежде чем, остальное начиналось после свадьбы. Нормально. И чем было положительно? Тем, что они изучали друг друга как людей, они влюблялись не в мужчину или женщину, а в человека. И когда достигали этой фазы, потом уже продолжение, оно уже привело к совершенно другому отношению между мужчиной и женщиной. Я не говорю, что всё было правильно, потому что, раньше тоже выдавали замуж, вот родители обещали и тому подобное, это позже стало. А раньше такого не было, когда были правильные отношения, такого никогда не было.</w:t>
      </w:r>
    </w:p>
    <w:p>
      <w:r>
        <w:rPr>
          <w:b w:val="0"/>
          <w:i w:val="0"/>
        </w:rPr>
        <w:t>Именно было, люди действительно правильно считали, сначала должно родство душ возникнуть между людьми, а потом уже близость тел. Вот когда такое есть, да. Не значит, что всё будет идеально и замечательно, могут быть конфликты определённые, потому что, люди должны продолжать расти дальше. Если они идут по параллельным дорогам развития, это не значит, что одинаково, параллельно, это будет безконечно, будут любить друг друга до последнего своего вздоха. Но если кто-то на определённом пути пойдёт другой дорогой, повернёт туда или сюда, или оба, они будут отдаляться друг от друга, и исчезнет та гармония, которая была и сделала их счастливыми. И зависит именно от двух людей. Если они правильно выбрали дорогу, вот такой перекос никогда не возникнет, когда они пойдут по разным дорогам, если правильно формировались. Но, к сожалению, в нашем обществе правильного формирования людей, сознания, мышления, менталитета, пока не происходит. Но в любом случае, даже в таком искажённом мировоззрении, в котором мы сейчас формируемся, и дети формируются, зависит очень много от людей. Если они захотят сохранить свои чувства, они найдут возможность именно сохранить и идти параллельно, кто-то быстрее, кто-то медленней, друг друга поддерживая. Один тянет в одну, в другую точку другой подтянет, но чтобы действительно чувствовалось, что люди не потеряли душевный контакт, душевную взаимосвязь. Вот если такое есть, это будет продолжаться всю жизнь, и никогда ничего не изменится. Я не говорю, что не могут быть мелкие недоразумения, это нормально, но именно суть должна быть такая.</w:t>
      </w:r>
    </w:p>
    <w:p>
      <w:r>
        <w:rPr>
          <w:b w:val="0"/>
          <w:i w:val="0"/>
        </w:rPr>
        <w:t>А когда мы видим следующее, особенно не очень радует положение девочек молодых сейчас, что их интересуют только деньги, им не важно, какой мужик будет, продать себя подороже. Как они считают, чтобы я была обеспечена до конца своих дней, и чтобы дети были обеспечены, чтобы можно было в хорошую школу, и так далее. Я ничего не имею против обеспеченности, я не против, чтобы люди жили в достатке, и чтобы дети и хорошо учились и были счастливы. Но я против, когда это – торговля, чем это лучше проституции? Только проститутка продаётся много раз, а такая женщина продаётся одному, а в чём разница? Только количеством? А разве дело в количестве? С моей точки зрения, нет. Вот менталитет у молодых девушек, кроме как выскочить замуж за олигарха, желательно.</w:t>
      </w:r>
    </w:p>
    <w:p>
      <w:r>
        <w:rPr>
          <w:b w:val="0"/>
          <w:i w:val="0"/>
        </w:rPr>
        <w:t>Во-первых, скажем так, олигархов не так уж много наберётся. И они все уже, кто-то их опередил. Конечно, они тоже меняют как перчатки своих, так сказать, партнёрш. Но я не понимаю, как девушки могут такой менталитет иметь, для меня это странно, честное слово. Всё-таки, когда было понятие любви, когда люди относились друг к другу с любовью, я не говорю, что с милым рай в шалаше, как говорят. Но лучше, чтобы не только шалаш был, в этом никто не сомневается, но должен быть милый и милая сначала, а потом всё остальное. Вот когда есть милый и милая, и есть любовь, и есть всё остальное, да ради бога. А когда нет милого и милой, а есть не шалаш, а дворец, и идут туда, потому что дворец есть, и только ради этого идут, это проституция с моей точки зрения, нравится кому-то или нет, поэтому и проблемы возникают.</w:t>
      </w:r>
    </w:p>
    <w:p>
      <w:r>
        <w:rPr>
          <w:b/>
          <w:i w:val="0"/>
        </w:rPr>
        <w:t>36.15.ВОПРОС:</w:t>
      </w:r>
      <w:r>
        <w:rPr>
          <w:b/>
          <w:i w:val="0"/>
        </w:rPr>
        <w:t xml:space="preserve"> Интересный. Вот подтверждение того, что немножко говорил раньше. Встречал в интернете сообщение людей контактёров и доктора технических наук Плыкина Виктора Дмитриевича, что наша Вселенная расширяется из центра в виде сотовой структуры, всё развитие согласовано и программируется на уровне звёзд через литий.</w:t>
      </w:r>
    </w:p>
    <w:p>
      <w:r>
        <w:rPr>
          <w:b/>
          <w:i w:val="0"/>
        </w:rPr>
        <w:t>ОТВЕТ:</w:t>
      </w:r>
      <w:r>
        <w:rPr>
          <w:b w:val="0"/>
          <w:i w:val="0"/>
        </w:rPr>
        <w:t xml:space="preserve"> Я не знаю, почему там имеется литий в виду, литий как элемент таблицы Менделеева, или литий это кто-то или что-то? А на уровне планет программируется через воду. Вы знаете, что такое современная наука? Если это в науке современной. Они знают что-то о 10% Вселенной, о 10% материи, о 90% они не имеют ни малейшего представления. Да, можно зафиксировать какой-то факт, который происходит вокруг нас. А скажите, можно ли получить какое-то полноценное представление обо всём айсберге, видя только верхушку? До тех пор пока вы не заглянули под поверхность воды и не увидели его реальные размеры, ваши выводы будут, по крайней мере, смешны, правильно? Правильно. Так вот, чтобы делать выводы, доктор технических наук должен иметь хотя бы минимум 70% представления о Вселенной, минимум, потому что, меньше, чем 70% – это уже не объективная гипотеза, это просто домыслы. А когда мы имеем 10% – это просто фантазии, это первое. Второе – контактёры. Кроме того, я говорил, как с ними играются, так, если мы им 15% вместо 10, это лучше? Конечно, лучше. Плюс, сколько мне приходилось сталкиваться с контактёрами, самое забавное, уровень информации, которую они получают, не отличается от той информации, которую уже имеют в своей голове. Этому существует несколько причин.</w:t>
      </w:r>
    </w:p>
    <w:p>
      <w:r>
        <w:rPr>
          <w:b w:val="0"/>
          <w:i w:val="0"/>
        </w:rPr>
        <w:t>Во-первых, что такое телепатическая информация? Это голографическая передача информации, то есть мозг человека принимает голограмму. А теперь, как приёмник, допустим, спектр его приёма зависит, если он настроен на одну частоту только лишь, сколько он может станций принять? Одну. А если приёмник может принимать тысячу станций, то нужно изменить настройки, и он тогда будет принимать другие станции, так? Так. Так вот, то же самое с приёмом телепатической информации. Мозг человека, если он может воспринять вот такую узенькую порцию из этой информации, она может быть объективной в той доле, которую он принял. Но если человек выхватил вот здесь кусочек, здесь кусочек и там кусочек, а 99% информации прошло как сито, и он потом взял, соединил и получил откровения, что будет с этими откровениями? И что самое главное, что никто из контактёров даже не думает расширять свои количества станций, которые он принимает, даже не понимает. И плюс, кроме возможности количества воспринимать, ещё зависит уровень образования, культура человека, потому что, всё это влияет на его восприятие, как ни странно, но это влияет. И поэтому бывают такие абсурды.</w:t>
      </w:r>
    </w:p>
    <w:p>
      <w:r>
        <w:rPr>
          <w:b w:val="0"/>
          <w:i w:val="0"/>
        </w:rPr>
        <w:t>Я помню в Америке показывали в одной программе на телевидении беседы с контактёром, я просто помирал со смеху, когда смотрел, но люди так ничего не поняли, к сожалению. Женщина-контактёр, не помню её имя, она беседует с другой цивилизацией. Её спрашивают: «А почему они сами не придут и выбрали Вас доносить такие откровения до всех остальных?» А она говорит: «Потому что, они не могут прийти, они из совершенно другой Вселенной, которая полностью не совместима с нашей Вселенной, и поэтому они прийти сюда не могут, они не могут здесь существовать в принципе». А потом минут через пять её спрашивают: «А почему он выбрал Вас?» – «Он выбрал меня, потому что я полностью соответствую, резонирую с ним, и он может через меня нести информацию». Понимаете, отсутствие элементарной аналитики, и люди не помнят, что было сказано пять минут назад. Пять минут назад он говорил, что не может прийти и совершенно не может существовать в нашей Вселенной, совершенно другие принципы и формирование. Через пять минут говорит, что он с ней полностью согласован, а она-то из нашей Вселенной. А чем она отличается от другой части Вселенной, других людей? Ничем. И никто даже не увидел этого, понимаете? И вот такую лапшу большинство контактёров и разводят, им вешают лапшу на уши, а они вешают лапшу на уши другим. В тех случаях, когда мне приходилось сталкиваться с реальными контактёрами, которые контактируют, а они контактируют, только вопрос – с кем?</w:t>
      </w:r>
    </w:p>
    <w:p>
      <w:r>
        <w:rPr>
          <w:b w:val="0"/>
          <w:i w:val="0"/>
        </w:rPr>
        <w:t>И иногда контактируют с представителями другой цивилизации и других цивилизаций. Только вопрос, с какими цивилизациями они контактируют? И какие цели у этих цивилизаций? Кто читал мою автобиографию, я приводил пример, в марте-апреле 88 года, когда ещё жил в Харькове, ко мне приехала из Омска пожилая женщина. – «У меня контакт с любой цивилизацией, мы получаем группой», пятое-десятое. Я действительно вижу, что у неё есть контакт, только контакт есть не с тем, о ком она думает. И вместо того, чтобы ей хотя бы задуматься, а есть очень хитрые методы, которыми иногда пользуются, я расскажу, чтобы было понятно, более подробно. Чтобы меня не быстро разоблачили, я обычно сворачиваю полностью себя, чтобы меня никто не мог увидеть, узнать, прикидываюсь Иванушкой-дурачком, самый лучший вариант. И говорю: «А могу через Ваш контакт поговорить с хорошо знакомым?» – «Это не проблема, называй имя, и я тебя свяжу с ним, я как телефонная станция, могу связать с кем угодно и где угодно». Но это полный бред, потому что, чтобы связать с кем угодно, нужно иметь качества, потому что, в разных местах разные качества, как совместимость, несовместимость. Я, значит, валенком прикинулся, мне нужно было доказать, что велась запись этого контакта. Я говорю: «Я хочу поговорить с таким-то». – «Нет проблем, он на проводе». Я говорю: «Привет». – «Привет». Хотя я просканировал и прекрасно знал, что не тот, кто есть, но продолжаю играть игру. А потому что, я закрытый, тот меня не видит, и не понимает кто и что, он продолжает лапшу на уши вешать. Подольше так это происходило, потом я говорю: «А вы не тот, за кого себя выдаёте». Он: «Что ты имеешь в виду?», чуть ли не мат пошёл оттуда, там всё записывалось. Я говорю: «То, что вы не тот». И тут же я вижу, что он начал уже действовать, пытаться смыться.</w:t>
      </w:r>
    </w:p>
    <w:p>
      <w:r>
        <w:rPr>
          <w:b w:val="0"/>
          <w:i w:val="0"/>
        </w:rPr>
        <w:t>Я тут раз, в клеточку посадил, говорю: «Так голубчик, а теперь разберёмся, ваше настоящее имя?», и он называет своё настоящее имя, совершенно другое, чем то, с кем я хотел контактировать. Я говорю: «Так, а что вы делаете?» – «А я ничего такого не делаю, эти дураки (если перевести на современный язык)». А эта женщина продолжает принимать, всё идёт через неё, не через меня, специально, чтобы я чтото вмешивался, она продолжает принимать всё. Я говорю: «А что вы делаете?» – «А эти люди имеют «золотые самородки» (если перевести образ, эта женщина преобразовала мыслеформу), я просто забираю у них золотые самородки, они всё равно дураки ими не пользуются, и ничего я не нарушаю, и никаких законов я не нарушаю». А женщина-то ко мне приехала с раковой опухолью возле солнечного сплетения, не плохо? А солнечное сплетение – это центр откачки энергетики очень часто бывает. Во-первых, что опухоль раковая, это говорит, что не просто так. Второе, говорю: «Хорошо, они сейчас, допустим, дураки, малые дети, может я соглашусь с этим, но они имеют эти золотые самородки, которые их сущности накопили, наработали в своих предыдущих воплощениях, в этом воплощении они лопухнулись, не смогли развернуться, и этот золотой самородок они не используют. Теперь, что ты делаешь? Забираешь самородки у них и говоришь, что они не пользуются, валяется кусок золота, зачем? Я его подберу, и забираешь». Я говорю: «Голубчик, ты у них забираешь этот золотой самородок, это означает, что если в этом воплощении они не смогли развернуться, они в следующем воплощении могли бы развернуться, и этот золотой самородок позволил бы им подняться очень высоко, а они этого не смогут сделать, потому что ты забираешь у них». И поэтому, «я не виноват, и он сам пришёл», не проходит. И тут же стал: «А это не я, моя задача, я сижу на (как называют первый ментальный уровень или четвёртый материальный уровень планеты)». И как только кто проклюнется на этот уровень, то есть, человек только начинает, движется вперёд, замыкать их на себя и вскармливать. Если они говорят, что они верят в Христа, говорить, что типа Христос. Если они говорят, что верят в другие цивилизации, он не врал, он с другой цивилизации, между прочим, был, то преподносить информацию о другой цивилизации, каждому давать то, что он хочет.</w:t>
      </w:r>
    </w:p>
    <w:p>
      <w:r>
        <w:rPr>
          <w:b w:val="0"/>
          <w:i w:val="0"/>
        </w:rPr>
        <w:t>И у них отработан способ, как я называю «дефицит доверия», люди не все доверчивы сразу, и говорят: «Нам скажи что-нибудь такое, чтобы мы могли поверить в тебя». Ну и выдаётся, допустим: «Через пять дней будет авария, погибнут те-то, те-то люди, столько-то людей». И все сидят, ждут. Пять дней проходит, и действительно случается та авария, о которой говорится, и погибает то количество, один раз, второй, третий, и всё, люди поплыли. У них исчез дефицит доверия, и теперь начинают им сливать любую информацию, которую проверить они уже не могут, но они воспринимают её как 100% чистую. Когда появляется дефицит доверия, это фиксируется, сразу видно по реакции человека, тут же им подбрасывают новый факт. Но самое интересное, очень часто эти аварии специально создают те, кто подбрасывает информацию, зачем мучиться, ждать чего-то, создать проще. И просто на доверчивости и запудренных мозгах так вот работают, очень часто. Поэтому я говорю, мне это жалко, если бы люди понимали, если бы люди разбирались в этом, они прошли бы во много раз дальше, достигли действительно очень многого.</w:t>
      </w:r>
    </w:p>
    <w:p>
      <w:r>
        <w:rPr>
          <w:b w:val="0"/>
          <w:i w:val="0"/>
        </w:rPr>
        <w:t>А вот когда они ловятся на такие ловушки, просто жалко, потому что, потенциал, который у них есть, они могли бы развить до, я не знаю, возможности не ограничены. Пока человек идёт, я неоднократно говорил, можно сравнить со спортивным соревнованием биатлон. Вот человек бежит от точки А до точки Б, и тут зависит от его подготовки, его таланта как лыжника, правильно подобранных лыжах, замазки и так далее, чтобы лыжи скользили лучше. И вот добежал до кругов, до определённой точки, вот мишени, и человек берёт винтовку и стреляет. Если поразил все мишени, он бежит до следующей точки, если промазал – он бежит штрафные круги. Чем больше промазал, тем больше штрафных кругов, и тем меньше вероятности, что он победит в этих соревнованиях. Развитие – это то же самое. Человек может очень быстро двигаться с одной точки до другой, и потом, когда он достигнет второй точки, точки Б, перед ним ставятся задачи, не кто-то ставит специально, его само развитие подводит к решению определённых задач. И здесь очень важно, как человек будет принимать решение, если он будет проецировать своё старое мировоззрение, старые привычки, наработанные другого качества, то чаще всего он не попадёт в мишени.</w:t>
      </w:r>
    </w:p>
    <w:p>
      <w:r>
        <w:rPr>
          <w:b w:val="0"/>
          <w:i w:val="0"/>
        </w:rPr>
        <w:t>Для того, чтобы решить качественно другую задачу, он подошёл к качественному барьеру эволюционному, но, чтобы открыть, он должен принципиально подругому действовать. Если человек нашёл, переосмыслил многие вещи, нашёл ключи, он попадает во все мишени и идёт до следующей точки, и движение будет безконечным до тех пор, пока человек идущий будет правильно оценивать ситуацию, правильно принимать решения и правильно действовать. То есть в этом случае, это попадание в мишени, что я говорю, это правильные действия, правильная оценка ситуации, правильный анализ ситуации, правильные выводы и правильные действия и решения задач. И когда такое происходит, развитие может безконечно, и мне действительно жалко, потому что, сколько людей от природы одарённых, чего бы они могли достигнуть? И вот они покупаются на разную избранность и тому подобное, и стоят на месте, и никуда не двигаются. И, появлялись такие сущности, которые говорят: «Они дураки, у них золотые самородки, которые они никогда не используют, мы их заберём, нам будет польза от этого». Вот такие вот ситуации.</w:t>
      </w:r>
    </w:p>
    <w:p>
      <w:r>
        <w:rPr>
          <w:b/>
          <w:i w:val="0"/>
        </w:rPr>
        <w:t>36.16.ВОПРОС:</w:t>
      </w:r>
      <w:r>
        <w:rPr>
          <w:b/>
          <w:i w:val="0"/>
        </w:rPr>
        <w:t xml:space="preserve"> Реализация своего статуса, разрушение через личную печать, Лариса Николаевна Бозина.</w:t>
      </w:r>
    </w:p>
    <w:p>
      <w:r>
        <w:rPr>
          <w:b/>
          <w:i w:val="0"/>
        </w:rPr>
        <w:t>ОТВЕТ:</w:t>
      </w:r>
      <w:r>
        <w:rPr>
          <w:b w:val="0"/>
          <w:i w:val="0"/>
        </w:rPr>
        <w:t xml:space="preserve"> Я слышал, как она сама отнекивалась от своих собственных слов перед камерой, вы не слышали? Она говорит: «Я только говорю своё мнение, я даю семинары, ничего такого не говорю». Это была программа показана, это не инсценировка. Понимаете, то, что она говорит, полнейший абсурд, она полнейше безграмотно экономически объясняет эти вещи. Кто спрашивает, для того отвечаю. Поэтому моё отношение отрицательное. Людям говорят: «Вы имеете долю на национальный доход, то есть вы можете потребовать, чтобы вам дали определённый кусочек пирога, государственного пирога». Но, скажите, если сейчас сказать, к примеру, что это реализуется, что каждый получит, что сейчас собрали налоги все, получили определённый объём денег и поделили на всех граждан Российской Федерации, то каждому гражданину, как она говорит, полагается кусочек этого пирога. Вы положили и получили этот кусочек пирога. А теперь скажите, что дальше будет? Ведь этот кусочек пирога складывается из тех налогов, которые платятся, из тех ресурсов, которые используются, из того, что люди работают.</w:t>
      </w:r>
    </w:p>
    <w:p>
      <w:r>
        <w:rPr>
          <w:b w:val="0"/>
          <w:i w:val="0"/>
        </w:rPr>
        <w:t>Теперь скажите, если сегодня получили несколько миллионов каждый из вас, что бы вы стали делать с этим пирогом? Купили себе квартиру хорошую, загородный дом, а то может за границей, машину, виллу, яхту, самолёт, в зависимости от куска, правильно? Потратите, и что дальше? Или будете просто кушать в стадии рантье? Банки получают прибыль, когда кто-то работает, пашет, правильно? Если все перестанут работать, станут рантье, к примеру, все умные – «я не буду тратить, я положу под проценты в банк, буду снимать проценты с банка и на это жить». Извините, еду кто-то должен вырастить, правильно? Продукты питания привезти, работать продавцами, построить магазины, в которые можете прийти и купить то, что нужно для своей жизни. А если все будут ждать получения денег от своих процентов, процентов в банке, чтобы прийти и всё купить, все будут ждать. Вы понимаете абсурдность мысли? Не считая того, что действительно государство должно то, что сейчас разрушается, и медицинская помощь всем другим, и дороги нужно строить, и многое другое, и защищать страну нужно от врагов, и платить зарплаты, правильные зарплаты не ворам, а служащим, которые служат государству.</w:t>
      </w:r>
    </w:p>
    <w:p>
      <w:r>
        <w:rPr>
          <w:b w:val="0"/>
          <w:i w:val="0"/>
        </w:rPr>
        <w:t>Люди должны быть в социуме организованы, правильно организованы, не так, как сейчас. Кто будет за это платить? Если все будут иметь кусок. И как вы думаете, долго будет существовать этот кусок? Не очень долго. Поэтому то, что существует сейчас – это не правильно. Паразитическая система, которая создана у нас после падения Советского Союза, это не правильно. Должен быть здоровый социальный организм, где государство выполняет функции заботы о своих жителях, чтобы создать им нормальные условия для жизни, не существования, а жизни. Дать возможность им иметь жильё, помочь, по крайней мере, с ним, никто не должен давать даром, но никто не должен быть на улице. Дать образование, дать возможность получать медицинскую помощь настоящую, а не то, что сейчас получают и так далее. Но это должно быть совсем по-другому, не так, как сейчас происходит, но это должно быть. Поэтому, когда предлагают, что все получат кусок пирога и всё, и чем закончится? Крахом.</w:t>
      </w:r>
    </w:p>
    <w:p>
      <w:r>
        <w:rPr>
          <w:b w:val="0"/>
          <w:i w:val="0"/>
        </w:rPr>
        <w:t>Поэтому, по своей сути эта идея Бозиной абсурд, который просто позволяет зарабатывать деньги для того, чтобы раздавать печати и писать письма, которые она пишет с требованиями, на которые никто никогда не ответил. Это право, если вы хотите получить печать, мне, между прочим, подарили такую печать, тоже есть, я не покупал даже. Мне подарили, ну и что? Я предпочитаю в любом случае иметь свой собственный родовой Герб со своей печатью, если нужно будет, у меня он есть. Так что мне романовский герб совершенно не нужен, который украли у византийцев. Хотя мои предки тоже к Рюриковичам принадлежат, у меня в роду Долгорукие были. Юрий Долгорукий, слышали? Правил Москвой в своё время. У меня тоже есть, я могу поставить родовой Герб ещё до того дня, который до Рюриковичей моего рода были, и будут считать, что это правильный Герб. То, что подарили печать, которую она поставила, это просто пустышка. Если хотите иметь пустышку, получайте, никто не запрещает, но то, что она говорит, это полнейший бред. Человек, который объясняет людям, которые ни малейшего понимания в экономике не имеют.</w:t>
      </w:r>
    </w:p>
    <w:p>
      <w:r>
        <w:rPr>
          <w:b/>
          <w:i w:val="0"/>
        </w:rPr>
        <w:t>О технологиях будущего в России</w:t>
      </w:r>
    </w:p>
    <w:p>
      <w:r>
        <w:rPr>
          <w:b w:val="0"/>
          <w:i w:val="0"/>
        </w:rPr>
        <w:t>Не говоря о том, чтобы страна двигалась вперёд, нужны колоссальные вложения в развитие настоящей науки, между прочим, без которых страна тут же скатится, как говорится, в каменный век. Кстати, перед заключением, потому что у нас осталось несколько минут, хотел сказать. То, что делали разрушители после того, как Советский Союз распался, плохо с одной стороны, а с другой стороны хорошо, потому что, если бы не разрушили то, что они разрушили, никто бы не стал разрушать то, что было, правильно?</w:t>
      </w:r>
    </w:p>
    <w:p>
      <w:r>
        <w:rPr>
          <w:b w:val="0"/>
          <w:i w:val="0"/>
        </w:rPr>
        <w:t>А мало кто знает, что даже многие самые передовые производства Советского Союза так, технологии, которыми пользовались, были устаревшими. Достаточно на жигулях остановиться, знаете, что такое жигули? Жигули – это фиат старой формации, то есть устаревшая модель. Когда фиат решил снять свою линию производства, они решили заменить один конвейер, поставить более совершенный. Наши гвардейцы купили за взятку, установили этот конвейер по сборке машин, и до сих пор гоняют жигули. Это был устаревший конвейер, когда его привезли в Советский Союз и начали монтировать. Поэтому то, что уничтожено, это плохо, а с другой стороны хорошо, потому что, в России есть люди, которые создали технологии, и я не только себя имею в виду, очень много людей. Супертехнологии, которые не позволяют паразиты внедрить в стране по многим причинам. Вот если сейчас эти технологии внедрить, Россия мгновенно обгонит в течении 10-15 лет все страны мира. Только для этого нужно эти технологии внедрить, сделать их, чтобы построить предприятия, которые будут производить принципиально другую продукцию и многое что другое. Вот это нужно сделать, и тогда действительно наша страна займёт достойное место во всём мире и тогда сбудутся те предсказания Эдгара Кейси, который говорил, что Россия возродит весь мир и приведёт совершенно новое мировоззрение, и будет процветать, и спасёт весь мир в очередной раз. Вопрос, нужно ли спасать остальной мир? Это надо ещё подумать.</w:t>
      </w:r>
    </w:p>
    <w:p>
      <w:r>
        <w:rPr>
          <w:b w:val="0"/>
          <w:i w:val="0"/>
        </w:rPr>
        <w:t>(Голос из зала: «Руководителя надо поменять на нормального»). (Голос из зала: «Технологии пришли, а так не пустят что ли?»). Надеюсь, многое изменится. В любом случае, просто хочу сказать, что пока Россия задавлена, подавлена, пока её пытаются превратить в сырьевой придаток, уничтожив большую часть населения, как ненужную и мешающую. Потому что, боятся коренных жителей России, потому что, никогда никто ещё не смог ни уничтожить, ни покорить наши народы, и Русов тоже в том числе. Просто сейчас пытаются разделить, натравить одних на других, которые всегда были братьями. И тут теперь братьев начинают натравливать друг на друга, потому что, им навязали чуть-чуть отличающееся мировоззрение, вот на йоту.</w:t>
      </w:r>
    </w:p>
    <w:p>
      <w:r>
        <w:rPr>
          <w:b/>
          <w:i w:val="0"/>
        </w:rPr>
        <w:t>Об отличиях между иудаизмом, христианством и исламом</w:t>
      </w:r>
    </w:p>
    <w:p>
      <w:r>
        <w:rPr>
          <w:b w:val="0"/>
          <w:i w:val="0"/>
        </w:rPr>
        <w:t>И напоследок, я задаю вопрос простой: «А чем отличается иудаизм от христианства?» Кто-то знает уже, слышал. И оказывается принципиальное отличие только в одном: признание и непризнание Иисуса Христа мессией божьим, всё. Других принципиальных отличий нет. Так вопрос, если тот, кого называют Иисусом Христом боролся с иудаизмом, и говорил первосвященникам иудейским, что «ваш отец -дьявол», это не мною сказано, в Новом завете написано, то получается, он называл бога Яхве или Иегову, или Аллаха, или всевышнего — дьяволом. Во-первых, каким образом он может быть его сыном, которого он послал специально с миссией? Получается хороший посланник, да?</w:t>
      </w:r>
    </w:p>
    <w:p>
      <w:r>
        <w:rPr>
          <w:b w:val="0"/>
          <w:i w:val="0"/>
        </w:rPr>
        <w:t>Так вот, единственным принципиальным отличием между иудаизмом и христианством, и также исламом, у буддизма немножко другое, но суть такая же, признание или не признание Иисуса Христа и Мухаммеда мессиями божьими, всё. Потому что, иудеи считают – Моисей был мессией, и ждут нового мессию. Христиане считают, что мессией был Моисей и Христос, и ждут второго пришествия Христа. Единственное отличие, по сути. Но как нас разводят, просто потолок. И все готовы друг другу глотки перегрызть, не понимая, что их разводят одни и те же, натравливают друг на друга. Так может пора проснуться и перестать грызть глотки брату с братом? И подумать, почему они должны грызть глотки друг другу, если их кто-то натравляет друг на друга? Вот такими словами хочу закончить своё выступление, потому что время вышло.</w:t>
      </w:r>
    </w:p>
    <w:p>
      <w:r>
        <w:rPr>
          <w:b w:val="0"/>
          <w:i w:val="0"/>
        </w:rPr>
        <w:t>И сейчас перед окончанием некоторые блокировки я сниму, постараюсь помочь. Но опять-таки даже снятие блокировок требует от человека работы над собой. Если человек над собой работать не будет, никакое снятия блокировок не поможет. Это как вот прийти к человеку и сказать: «Вот, вот смотри. Вот там лежит еда!» «Нет, я не хочу вставать. Я не поднимусь. Зачем мне пойти? Это нужно подняться, пройти протянуть руку! Взять еду, что-то из неё приготовить! Неее. Я подожду, пока еда сама придёт ко мне, приготовится и упадёт в мой рот!» Такого не бывает.</w:t>
      </w:r>
    </w:p>
    <w:p>
      <w:r>
        <w:rPr>
          <w:b w:val="0"/>
          <w:i w:val="0"/>
        </w:rPr>
        <w:t>У американце есть хорошая поговорка. Можно привести лошадь к водопою, но нельзя заставить её пить из этого колодца. Блокировки я постараюсь по максимуму снять, которые есть. Но это не значит, что снятая блокировка – всё. Это человек должен сам работать над собой. Чтобы именно именно включались его Совесть, Сознание, собственное понимание. И только тогда он сможет пойти вперёд. Даже если нет блокировок. А снять блокировки – это даёт а возможность, но не само движение вперёд. Хочу, чтобы вы это поняли.</w:t>
      </w:r>
    </w:p>
    <w:p>
      <w:r>
        <w:rPr>
          <w:b w:val="0"/>
          <w:i w:val="0"/>
        </w:rPr>
        <w:t>А теперь…наверное, теперь подумайте…женщины… всегда просят…последствия, отпечатки снять, кто хочет. Потому что можно убрать из женщины не таким способом, а другим способом, отпечатки, чтобы она действительно могла быть здоровой и рожать здоровых детей. Но если, скажем так, если человек, я сниму, а человек будет продолжать делать то же самое, то уже этот человек больше никогда не получит помощи. А то «Ага! Я сейчас сниму, очищусь, промоюсь. А потом опять – полетаю! Как ночная бабочка. И до следующей встречи.» Так вот предупреждаю, что я делаю такие вещи один раз. И потом если человек, неважно говорит человек мне или нет, ещё придёт и захочет второй раз освободиться от того, что пока он не знал что-то…. когда человек не знает о чём-то — это его беда, но не вина. А когда человек знает и делает – значит, это его личный выбор! Поэтому предупреждаю, это касается вот отпечатка и последствия абортов. Так что, женщины, кто ещё желает освободиться от этого, подумайте.</w:t>
      </w:r>
    </w:p>
    <w:p>
      <w:r>
        <w:rPr>
          <w:b/>
          <w:i w:val="0"/>
        </w:rPr>
        <w:t>(снятие последствий телегонии)</w:t>
      </w:r>
    </w:p>
    <w:p>
      <w:r>
        <w:rPr>
          <w:b w:val="0"/>
          <w:i w:val="0"/>
        </w:rPr>
        <w:t>Ну вот а теперь уже все остальные без дискриминации на мужчин и женщин. Подумайте. Но опять-таки, напоминаю, если даже блокировка снимается, только возможность двигаться вперёд, но не само движение. Двигаться, если сами не будете двигаться, это будет упущенная возможность. Поэтому просьба подумать над этим. А теперь каждый может пожелать, от каких блокировок хотелось бы избавиться. Конечно, бывает, недостаточно одного раза, но тут как получится. Готовы? Поехали.</w:t>
      </w:r>
    </w:p>
    <w:p>
      <w:r>
        <w:rPr>
          <w:b/>
          <w:i w:val="0"/>
        </w:rPr>
        <w:t>(снятие блокировок)</w:t>
      </w:r>
    </w:p>
    <w:p>
      <w:r>
        <w:rPr>
          <w:b w:val="0"/>
          <w:i w:val="0"/>
        </w:rPr>
        <w:t>Ну вот. О надо же, мы даже немного просрочили время. Я хочу поблагодарить всех, кто сегодня пришёл. Надеюсь, вы получили ответы. К сожалению, видите вопросов гораздо больше, чем отвеченных вопрос. Но отвечу и отложу. А потом — я обычно прочитываю вопросы неотвеченные, чтобы потом при дальнейшем учитывать наиболее интересные вопросы для большинства. Поэтому желаю вам всего доброго, успехов и удачи. Счастливо!</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